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6DC25" w14:textId="0145DEF1" w:rsidR="006C39C9" w:rsidRPr="008777DD" w:rsidRDefault="00DC114C" w:rsidP="00204548">
      <w:pPr>
        <w:jc w:val="center"/>
        <w:rPr>
          <w:rFonts w:ascii="Arial" w:hAnsi="Arial" w:cs="Arial"/>
          <w:b/>
          <w:bCs/>
        </w:rPr>
      </w:pPr>
      <w:r w:rsidRPr="008777DD">
        <w:rPr>
          <w:rFonts w:ascii="Arial" w:hAnsi="Arial" w:cs="Arial"/>
          <w:b/>
          <w:bCs/>
        </w:rPr>
        <w:t xml:space="preserve">CONTRACT DE ACHIZIȚIE </w:t>
      </w:r>
      <w:r w:rsidRPr="0050318A">
        <w:rPr>
          <w:rFonts w:ascii="Arial" w:hAnsi="Arial" w:cs="Arial"/>
          <w:b/>
          <w:bCs/>
          <w:i/>
          <w:iCs/>
          <w:color w:val="0070C0"/>
        </w:rPr>
        <w:t>PRODUSE</w:t>
      </w:r>
      <w:proofErr w:type="gramStart"/>
      <w:r w:rsidR="00F44CD4">
        <w:rPr>
          <w:rFonts w:ascii="Arial" w:hAnsi="Arial" w:cs="Arial"/>
          <w:b/>
          <w:bCs/>
          <w:i/>
          <w:iCs/>
          <w:color w:val="0070C0"/>
        </w:rPr>
        <w:t xml:space="preserve">/  </w:t>
      </w:r>
      <w:r w:rsidRPr="0050318A">
        <w:rPr>
          <w:rFonts w:ascii="Arial" w:hAnsi="Arial" w:cs="Arial"/>
          <w:b/>
          <w:bCs/>
          <w:i/>
          <w:iCs/>
          <w:color w:val="0070C0"/>
        </w:rPr>
        <w:t>SERVICII</w:t>
      </w:r>
      <w:proofErr w:type="gramEnd"/>
    </w:p>
    <w:p w14:paraId="6DA8697B" w14:textId="724BF0CF" w:rsidR="006C39C9" w:rsidRPr="008777DD" w:rsidRDefault="00DC114C" w:rsidP="00204548">
      <w:pPr>
        <w:jc w:val="center"/>
        <w:rPr>
          <w:rFonts w:ascii="Arial" w:hAnsi="Arial" w:cs="Arial"/>
        </w:rPr>
      </w:pPr>
      <w:r w:rsidRPr="008777DD">
        <w:rPr>
          <w:rFonts w:ascii="Arial" w:hAnsi="Arial" w:cs="Arial"/>
        </w:rPr>
        <w:t>Nr. ______</w:t>
      </w:r>
      <w:r w:rsidR="00F44CD4">
        <w:rPr>
          <w:rFonts w:ascii="Arial" w:hAnsi="Arial" w:cs="Arial"/>
        </w:rPr>
        <w:t xml:space="preserve">/ </w:t>
      </w:r>
      <w:r w:rsidRPr="008777DD">
        <w:rPr>
          <w:rFonts w:ascii="Arial" w:hAnsi="Arial" w:cs="Arial"/>
        </w:rPr>
        <w:t xml:space="preserve"> Data: __________</w:t>
      </w:r>
    </w:p>
    <w:p w14:paraId="46EA624D" w14:textId="77777777" w:rsidR="009B56A6" w:rsidRPr="008777DD" w:rsidRDefault="009B56A6" w:rsidP="008777DD">
      <w:pPr>
        <w:jc w:val="both"/>
        <w:rPr>
          <w:rFonts w:ascii="Arial" w:hAnsi="Arial" w:cs="Arial"/>
        </w:rPr>
      </w:pPr>
    </w:p>
    <w:p w14:paraId="7D2E51AA" w14:textId="36603D05" w:rsidR="00871B8D" w:rsidRPr="008777DD" w:rsidRDefault="00871B8D" w:rsidP="008777DD">
      <w:pPr>
        <w:pStyle w:val="Heading2"/>
        <w:spacing w:before="0"/>
        <w:jc w:val="both"/>
        <w:rPr>
          <w:rFonts w:ascii="Arial" w:hAnsi="Arial" w:cs="Arial"/>
          <w:color w:val="auto"/>
          <w:sz w:val="22"/>
          <w:szCs w:val="22"/>
        </w:rPr>
      </w:pPr>
      <w:r w:rsidRPr="008777DD">
        <w:rPr>
          <w:rFonts w:ascii="Arial" w:hAnsi="Arial" w:cs="Arial"/>
          <w:color w:val="auto"/>
          <w:sz w:val="22"/>
          <w:szCs w:val="22"/>
        </w:rPr>
        <w:t xml:space="preserve">1.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Părțile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contractante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>:</w:t>
      </w:r>
    </w:p>
    <w:p w14:paraId="74FFD20E" w14:textId="467540B9" w:rsidR="00871B8D" w:rsidRPr="008777DD" w:rsidRDefault="00871B8D" w:rsidP="008777DD">
      <w:pPr>
        <w:spacing w:after="0" w:line="240" w:lineRule="auto"/>
        <w:jc w:val="both"/>
        <w:rPr>
          <w:rStyle w:val="yiv2198239453"/>
          <w:rFonts w:ascii="Arial" w:hAnsi="Arial" w:cs="Arial"/>
        </w:rPr>
      </w:pPr>
      <w:r w:rsidRPr="008777DD">
        <w:rPr>
          <w:rFonts w:ascii="Arial" w:hAnsi="Arial" w:cs="Arial"/>
          <w:b/>
        </w:rPr>
        <w:t>1.1. ………………………………….</w:t>
      </w:r>
      <w:r w:rsidRPr="008777DD">
        <w:rPr>
          <w:rFonts w:ascii="Arial" w:hAnsi="Arial" w:cs="Arial"/>
        </w:rPr>
        <w:t xml:space="preserve">, cu </w:t>
      </w:r>
      <w:proofErr w:type="spellStart"/>
      <w:r w:rsidRPr="008777DD">
        <w:rPr>
          <w:rFonts w:ascii="Arial" w:hAnsi="Arial" w:cs="Arial"/>
        </w:rPr>
        <w:t>sediul</w:t>
      </w:r>
      <w:proofErr w:type="spellEnd"/>
      <w:r w:rsidRPr="008777DD">
        <w:rPr>
          <w:rFonts w:ascii="Arial" w:hAnsi="Arial" w:cs="Arial"/>
        </w:rPr>
        <w:t xml:space="preserve"> in …………………………………</w:t>
      </w:r>
      <w:proofErr w:type="gramStart"/>
      <w:r w:rsidRPr="008777DD">
        <w:rPr>
          <w:rFonts w:ascii="Arial" w:hAnsi="Arial" w:cs="Arial"/>
        </w:rPr>
        <w:t>…..</w:t>
      </w:r>
      <w:proofErr w:type="gramEnd"/>
      <w:r w:rsidRPr="008777DD">
        <w:rPr>
          <w:rFonts w:ascii="Arial" w:hAnsi="Arial" w:cs="Arial"/>
        </w:rPr>
        <w:t xml:space="preserve">, nr. de </w:t>
      </w:r>
      <w:proofErr w:type="spellStart"/>
      <w:r w:rsidRPr="008777DD">
        <w:rPr>
          <w:rFonts w:ascii="Arial" w:hAnsi="Arial" w:cs="Arial"/>
        </w:rPr>
        <w:t>inregistrare</w:t>
      </w:r>
      <w:proofErr w:type="spellEnd"/>
      <w:r w:rsidRPr="008777DD">
        <w:rPr>
          <w:rFonts w:ascii="Arial" w:hAnsi="Arial" w:cs="Arial"/>
        </w:rPr>
        <w:t xml:space="preserve"> in </w:t>
      </w:r>
      <w:proofErr w:type="spellStart"/>
      <w:r w:rsidRPr="008777DD">
        <w:rPr>
          <w:rFonts w:ascii="Arial" w:hAnsi="Arial" w:cs="Arial"/>
        </w:rPr>
        <w:t>Registrul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Comertului</w:t>
      </w:r>
      <w:proofErr w:type="spellEnd"/>
      <w:r w:rsidRPr="008777DD">
        <w:rPr>
          <w:rFonts w:ascii="Arial" w:hAnsi="Arial" w:cs="Arial"/>
        </w:rPr>
        <w:t xml:space="preserve"> ………, cod fiscal …………………, </w:t>
      </w:r>
      <w:proofErr w:type="spellStart"/>
      <w:r w:rsidRPr="008777DD">
        <w:rPr>
          <w:rFonts w:ascii="Arial" w:hAnsi="Arial" w:cs="Arial"/>
        </w:rPr>
        <w:t>tel</w:t>
      </w:r>
      <w:proofErr w:type="spellEnd"/>
      <w:r w:rsidRPr="008777DD">
        <w:rPr>
          <w:rFonts w:ascii="Arial" w:hAnsi="Arial" w:cs="Arial"/>
        </w:rPr>
        <w:t xml:space="preserve">………………………, e-mail: </w:t>
      </w:r>
      <w:hyperlink r:id="rId6" w:history="1">
        <w:r w:rsidRPr="008777DD">
          <w:rPr>
            <w:rStyle w:val="Hyperlink"/>
            <w:rFonts w:ascii="Arial" w:hAnsi="Arial" w:cs="Arial"/>
          </w:rPr>
          <w:t>………………….</w:t>
        </w:r>
      </w:hyperlink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cont</w:t>
      </w:r>
      <w:proofErr w:type="spellEnd"/>
      <w:r w:rsidRPr="008777DD">
        <w:rPr>
          <w:rFonts w:ascii="Arial" w:hAnsi="Arial" w:cs="Arial"/>
        </w:rPr>
        <w:t xml:space="preserve"> IBAN …………………………. </w:t>
      </w:r>
      <w:proofErr w:type="spellStart"/>
      <w:r w:rsidRPr="008777DD">
        <w:rPr>
          <w:rFonts w:ascii="Arial" w:hAnsi="Arial" w:cs="Arial"/>
        </w:rPr>
        <w:t>deschis</w:t>
      </w:r>
      <w:proofErr w:type="spellEnd"/>
      <w:r w:rsidRPr="008777DD">
        <w:rPr>
          <w:rFonts w:ascii="Arial" w:hAnsi="Arial" w:cs="Arial"/>
        </w:rPr>
        <w:t xml:space="preserve"> la banca …………………, </w:t>
      </w:r>
      <w:proofErr w:type="spellStart"/>
      <w:r w:rsidRPr="008777DD">
        <w:rPr>
          <w:rFonts w:ascii="Arial" w:hAnsi="Arial" w:cs="Arial"/>
        </w:rPr>
        <w:t>reprezentata</w:t>
      </w:r>
      <w:proofErr w:type="spellEnd"/>
      <w:r w:rsidRPr="008777DD">
        <w:rPr>
          <w:rFonts w:ascii="Arial" w:hAnsi="Arial" w:cs="Arial"/>
        </w:rPr>
        <w:t xml:space="preserve"> legal </w:t>
      </w:r>
      <w:proofErr w:type="spellStart"/>
      <w:r w:rsidRPr="008777DD">
        <w:rPr>
          <w:rFonts w:ascii="Arial" w:hAnsi="Arial" w:cs="Arial"/>
        </w:rPr>
        <w:t>prin</w:t>
      </w:r>
      <w:proofErr w:type="spellEnd"/>
      <w:r w:rsidRPr="008777DD">
        <w:rPr>
          <w:rFonts w:ascii="Arial" w:hAnsi="Arial" w:cs="Arial"/>
        </w:rPr>
        <w:t xml:space="preserve"> d-ul</w:t>
      </w:r>
      <w:r w:rsidR="00F44CD4">
        <w:rPr>
          <w:rFonts w:ascii="Arial" w:hAnsi="Arial" w:cs="Arial"/>
        </w:rPr>
        <w:t xml:space="preserve">/ </w:t>
      </w:r>
      <w:r w:rsidRPr="008777DD">
        <w:rPr>
          <w:rFonts w:ascii="Arial" w:hAnsi="Arial" w:cs="Arial"/>
        </w:rPr>
        <w:t>d-</w:t>
      </w:r>
      <w:proofErr w:type="spellStart"/>
      <w:r w:rsidRPr="008777DD">
        <w:rPr>
          <w:rFonts w:ascii="Arial" w:hAnsi="Arial" w:cs="Arial"/>
        </w:rPr>
        <w:t>na</w:t>
      </w:r>
      <w:proofErr w:type="spellEnd"/>
      <w:r w:rsidRPr="008777DD">
        <w:rPr>
          <w:rFonts w:ascii="Arial" w:hAnsi="Arial" w:cs="Arial"/>
        </w:rPr>
        <w:t xml:space="preserve"> </w:t>
      </w:r>
      <w:r w:rsidRPr="008777DD">
        <w:rPr>
          <w:rFonts w:ascii="Arial" w:hAnsi="Arial" w:cs="Arial"/>
          <w:b/>
          <w:bCs/>
        </w:rPr>
        <w:t>……………</w:t>
      </w:r>
      <w:proofErr w:type="gramStart"/>
      <w:r w:rsidRPr="008777DD">
        <w:rPr>
          <w:rFonts w:ascii="Arial" w:hAnsi="Arial" w:cs="Arial"/>
          <w:b/>
          <w:bCs/>
        </w:rPr>
        <w:t>…..</w:t>
      </w:r>
      <w:proofErr w:type="gramEnd"/>
      <w:r w:rsidRPr="008777DD">
        <w:rPr>
          <w:rStyle w:val="ln2tparagraf"/>
          <w:rFonts w:ascii="Arial" w:hAnsi="Arial" w:cs="Arial"/>
        </w:rPr>
        <w:t xml:space="preserve">, </w:t>
      </w:r>
      <w:proofErr w:type="spellStart"/>
      <w:r w:rsidRPr="008777DD">
        <w:rPr>
          <w:rStyle w:val="ln2tparagraf"/>
          <w:rFonts w:ascii="Arial" w:hAnsi="Arial" w:cs="Arial"/>
        </w:rPr>
        <w:t>în</w:t>
      </w:r>
      <w:proofErr w:type="spellEnd"/>
      <w:r w:rsidRPr="008777DD">
        <w:rPr>
          <w:rStyle w:val="ln2tparagraf"/>
          <w:rFonts w:ascii="Arial" w:hAnsi="Arial" w:cs="Arial"/>
        </w:rPr>
        <w:t xml:space="preserve"> </w:t>
      </w:r>
      <w:proofErr w:type="spellStart"/>
      <w:r w:rsidRPr="008777DD">
        <w:rPr>
          <w:rStyle w:val="ln2tparagraf"/>
          <w:rFonts w:ascii="Arial" w:hAnsi="Arial" w:cs="Arial"/>
        </w:rPr>
        <w:t>calitate</w:t>
      </w:r>
      <w:proofErr w:type="spellEnd"/>
      <w:r w:rsidRPr="008777DD">
        <w:rPr>
          <w:rStyle w:val="ln2tparagraf"/>
          <w:rFonts w:ascii="Arial" w:hAnsi="Arial" w:cs="Arial"/>
        </w:rPr>
        <w:t xml:space="preserve"> de </w:t>
      </w:r>
      <w:proofErr w:type="spellStart"/>
      <w:r w:rsidRPr="0050318A">
        <w:rPr>
          <w:rStyle w:val="ln2tparagraf"/>
          <w:rFonts w:ascii="Arial" w:hAnsi="Arial" w:cs="Arial"/>
          <w:i/>
          <w:iCs/>
          <w:color w:val="0070C0"/>
        </w:rPr>
        <w:t>Achizitor</w:t>
      </w:r>
      <w:proofErr w:type="spellEnd"/>
      <w:r w:rsidR="00F44CD4">
        <w:rPr>
          <w:rStyle w:val="ln2tparagraf"/>
          <w:rFonts w:ascii="Arial" w:hAnsi="Arial" w:cs="Arial"/>
          <w:i/>
          <w:iCs/>
          <w:color w:val="0070C0"/>
        </w:rPr>
        <w:t xml:space="preserve">/ </w:t>
      </w:r>
      <w:proofErr w:type="spellStart"/>
      <w:r w:rsidRPr="0050318A">
        <w:rPr>
          <w:rStyle w:val="ln2tparagraf"/>
          <w:rFonts w:ascii="Arial" w:hAnsi="Arial" w:cs="Arial"/>
          <w:i/>
          <w:iCs/>
          <w:color w:val="0070C0"/>
        </w:rPr>
        <w:t>Beneficiar</w:t>
      </w:r>
      <w:proofErr w:type="spellEnd"/>
      <w:r w:rsidRPr="008777DD">
        <w:rPr>
          <w:rStyle w:val="ln2tparagraf"/>
          <w:rFonts w:ascii="Arial" w:hAnsi="Arial" w:cs="Arial"/>
        </w:rPr>
        <w:t xml:space="preserve">, pe de o </w:t>
      </w:r>
      <w:proofErr w:type="spellStart"/>
      <w:r w:rsidRPr="008777DD">
        <w:rPr>
          <w:rStyle w:val="ln2tparagraf"/>
          <w:rFonts w:ascii="Arial" w:hAnsi="Arial" w:cs="Arial"/>
        </w:rPr>
        <w:t>parte</w:t>
      </w:r>
      <w:proofErr w:type="spellEnd"/>
    </w:p>
    <w:p w14:paraId="152A5834" w14:textId="77777777" w:rsidR="00871B8D" w:rsidRPr="008777DD" w:rsidRDefault="00871B8D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Cs/>
        </w:rPr>
      </w:pPr>
      <w:r w:rsidRPr="008777DD">
        <w:rPr>
          <w:rFonts w:ascii="Arial" w:hAnsi="Arial" w:cs="Arial"/>
          <w:bCs/>
        </w:rPr>
        <w:t>Si</w:t>
      </w:r>
    </w:p>
    <w:p w14:paraId="148672C6" w14:textId="7060F93A" w:rsidR="00871B8D" w:rsidRPr="008777DD" w:rsidRDefault="00871B8D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Cs/>
        </w:rPr>
      </w:pPr>
      <w:r w:rsidRPr="008777DD">
        <w:rPr>
          <w:rFonts w:ascii="Arial" w:hAnsi="Arial" w:cs="Arial"/>
          <w:b/>
        </w:rPr>
        <w:t xml:space="preserve">1.2. </w:t>
      </w:r>
      <w:r w:rsidRPr="008777DD">
        <w:rPr>
          <w:rFonts w:ascii="Arial" w:hAnsi="Arial" w:cs="Arial"/>
          <w:bCs/>
        </w:rPr>
        <w:t xml:space="preserve">…………………………………., cu </w:t>
      </w:r>
      <w:proofErr w:type="spellStart"/>
      <w:r w:rsidRPr="008777DD">
        <w:rPr>
          <w:rFonts w:ascii="Arial" w:hAnsi="Arial" w:cs="Arial"/>
          <w:bCs/>
        </w:rPr>
        <w:t>sediul</w:t>
      </w:r>
      <w:proofErr w:type="spellEnd"/>
      <w:r w:rsidRPr="008777DD">
        <w:rPr>
          <w:rFonts w:ascii="Arial" w:hAnsi="Arial" w:cs="Arial"/>
          <w:bCs/>
        </w:rPr>
        <w:t xml:space="preserve"> in …………………………………</w:t>
      </w:r>
      <w:proofErr w:type="gramStart"/>
      <w:r w:rsidRPr="008777DD">
        <w:rPr>
          <w:rFonts w:ascii="Arial" w:hAnsi="Arial" w:cs="Arial"/>
          <w:bCs/>
        </w:rPr>
        <w:t>…..</w:t>
      </w:r>
      <w:proofErr w:type="gramEnd"/>
      <w:r w:rsidRPr="008777DD">
        <w:rPr>
          <w:rFonts w:ascii="Arial" w:hAnsi="Arial" w:cs="Arial"/>
          <w:bCs/>
        </w:rPr>
        <w:t xml:space="preserve">, nr. de </w:t>
      </w:r>
      <w:proofErr w:type="spellStart"/>
      <w:r w:rsidRPr="008777DD">
        <w:rPr>
          <w:rFonts w:ascii="Arial" w:hAnsi="Arial" w:cs="Arial"/>
          <w:bCs/>
        </w:rPr>
        <w:t>inregistrare</w:t>
      </w:r>
      <w:proofErr w:type="spellEnd"/>
      <w:r w:rsidRPr="008777DD">
        <w:rPr>
          <w:rFonts w:ascii="Arial" w:hAnsi="Arial" w:cs="Arial"/>
          <w:bCs/>
        </w:rPr>
        <w:t xml:space="preserve"> in </w:t>
      </w:r>
      <w:proofErr w:type="spellStart"/>
      <w:r w:rsidRPr="008777DD">
        <w:rPr>
          <w:rFonts w:ascii="Arial" w:hAnsi="Arial" w:cs="Arial"/>
          <w:bCs/>
        </w:rPr>
        <w:t>Registrul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Comertului</w:t>
      </w:r>
      <w:proofErr w:type="spellEnd"/>
      <w:r w:rsidRPr="008777DD">
        <w:rPr>
          <w:rFonts w:ascii="Arial" w:hAnsi="Arial" w:cs="Arial"/>
          <w:bCs/>
        </w:rPr>
        <w:t xml:space="preserve"> ………, cod fiscal …………………, </w:t>
      </w:r>
      <w:proofErr w:type="spellStart"/>
      <w:r w:rsidRPr="008777DD">
        <w:rPr>
          <w:rFonts w:ascii="Arial" w:hAnsi="Arial" w:cs="Arial"/>
          <w:bCs/>
        </w:rPr>
        <w:t>tel</w:t>
      </w:r>
      <w:proofErr w:type="spellEnd"/>
      <w:r w:rsidRPr="008777DD">
        <w:rPr>
          <w:rFonts w:ascii="Arial" w:hAnsi="Arial" w:cs="Arial"/>
          <w:bCs/>
        </w:rPr>
        <w:t xml:space="preserve">………………………, e-mail: …………………., </w:t>
      </w:r>
      <w:proofErr w:type="spellStart"/>
      <w:r w:rsidRPr="008777DD">
        <w:rPr>
          <w:rFonts w:ascii="Arial" w:hAnsi="Arial" w:cs="Arial"/>
          <w:bCs/>
        </w:rPr>
        <w:t>cont</w:t>
      </w:r>
      <w:proofErr w:type="spellEnd"/>
      <w:r w:rsidRPr="008777DD">
        <w:rPr>
          <w:rFonts w:ascii="Arial" w:hAnsi="Arial" w:cs="Arial"/>
          <w:bCs/>
        </w:rPr>
        <w:t xml:space="preserve"> IBAN …………………………. </w:t>
      </w:r>
      <w:proofErr w:type="spellStart"/>
      <w:r w:rsidRPr="008777DD">
        <w:rPr>
          <w:rFonts w:ascii="Arial" w:hAnsi="Arial" w:cs="Arial"/>
          <w:bCs/>
        </w:rPr>
        <w:t>deschis</w:t>
      </w:r>
      <w:proofErr w:type="spellEnd"/>
      <w:r w:rsidRPr="008777DD">
        <w:rPr>
          <w:rFonts w:ascii="Arial" w:hAnsi="Arial" w:cs="Arial"/>
          <w:bCs/>
        </w:rPr>
        <w:t xml:space="preserve"> la banca …………………, </w:t>
      </w:r>
      <w:proofErr w:type="spellStart"/>
      <w:r w:rsidRPr="008777DD">
        <w:rPr>
          <w:rFonts w:ascii="Arial" w:hAnsi="Arial" w:cs="Arial"/>
          <w:bCs/>
        </w:rPr>
        <w:t>reprezentata</w:t>
      </w:r>
      <w:proofErr w:type="spellEnd"/>
      <w:r w:rsidRPr="008777DD">
        <w:rPr>
          <w:rFonts w:ascii="Arial" w:hAnsi="Arial" w:cs="Arial"/>
          <w:bCs/>
        </w:rPr>
        <w:t xml:space="preserve"> legal </w:t>
      </w:r>
      <w:proofErr w:type="spellStart"/>
      <w:r w:rsidRPr="008777DD">
        <w:rPr>
          <w:rFonts w:ascii="Arial" w:hAnsi="Arial" w:cs="Arial"/>
          <w:bCs/>
        </w:rPr>
        <w:t>prin</w:t>
      </w:r>
      <w:proofErr w:type="spellEnd"/>
      <w:r w:rsidRPr="008777DD">
        <w:rPr>
          <w:rFonts w:ascii="Arial" w:hAnsi="Arial" w:cs="Arial"/>
          <w:bCs/>
        </w:rPr>
        <w:t xml:space="preserve"> d-ul</w:t>
      </w:r>
      <w:r w:rsidR="00F44CD4">
        <w:rPr>
          <w:rFonts w:ascii="Arial" w:hAnsi="Arial" w:cs="Arial"/>
          <w:bCs/>
        </w:rPr>
        <w:t xml:space="preserve">/ </w:t>
      </w:r>
      <w:r w:rsidRPr="008777DD">
        <w:rPr>
          <w:rFonts w:ascii="Arial" w:hAnsi="Arial" w:cs="Arial"/>
          <w:bCs/>
        </w:rPr>
        <w:t>d-</w:t>
      </w:r>
      <w:proofErr w:type="spellStart"/>
      <w:r w:rsidRPr="008777DD">
        <w:rPr>
          <w:rFonts w:ascii="Arial" w:hAnsi="Arial" w:cs="Arial"/>
          <w:bCs/>
        </w:rPr>
        <w:t>na</w:t>
      </w:r>
      <w:proofErr w:type="spellEnd"/>
      <w:r w:rsidRPr="008777DD">
        <w:rPr>
          <w:rFonts w:ascii="Arial" w:hAnsi="Arial" w:cs="Arial"/>
          <w:bCs/>
        </w:rPr>
        <w:t xml:space="preserve"> ……………</w:t>
      </w:r>
      <w:proofErr w:type="gramStart"/>
      <w:r w:rsidRPr="008777DD">
        <w:rPr>
          <w:rFonts w:ascii="Arial" w:hAnsi="Arial" w:cs="Arial"/>
          <w:bCs/>
        </w:rPr>
        <w:t>…..</w:t>
      </w:r>
      <w:proofErr w:type="gramEnd"/>
      <w:r w:rsidRPr="008777DD">
        <w:rPr>
          <w:rFonts w:ascii="Arial" w:hAnsi="Arial" w:cs="Arial"/>
          <w:bCs/>
        </w:rPr>
        <w:t xml:space="preserve">, </w:t>
      </w:r>
      <w:proofErr w:type="spellStart"/>
      <w:r w:rsidRPr="008777DD">
        <w:rPr>
          <w:rFonts w:ascii="Arial" w:hAnsi="Arial" w:cs="Arial"/>
          <w:bCs/>
        </w:rPr>
        <w:t>în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calitate</w:t>
      </w:r>
      <w:proofErr w:type="spellEnd"/>
      <w:r w:rsidRPr="008777DD">
        <w:rPr>
          <w:rFonts w:ascii="Arial" w:hAnsi="Arial" w:cs="Arial"/>
          <w:bCs/>
        </w:rPr>
        <w:t xml:space="preserve"> de </w:t>
      </w:r>
      <w:proofErr w:type="spellStart"/>
      <w:r w:rsidRPr="00204548">
        <w:rPr>
          <w:rFonts w:ascii="Arial" w:hAnsi="Arial" w:cs="Arial"/>
          <w:bCs/>
          <w:i/>
          <w:iCs/>
          <w:color w:val="0070C0"/>
        </w:rPr>
        <w:t>Furnizor</w:t>
      </w:r>
      <w:proofErr w:type="spellEnd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proofErr w:type="spellStart"/>
      <w:r w:rsidRPr="00204548">
        <w:rPr>
          <w:rFonts w:ascii="Arial" w:hAnsi="Arial" w:cs="Arial"/>
          <w:bCs/>
          <w:i/>
          <w:iCs/>
          <w:color w:val="0070C0"/>
        </w:rPr>
        <w:t>Prestator</w:t>
      </w:r>
      <w:proofErr w:type="spellEnd"/>
      <w:r w:rsidRPr="008777DD">
        <w:rPr>
          <w:rFonts w:ascii="Arial" w:hAnsi="Arial" w:cs="Arial"/>
          <w:bCs/>
        </w:rPr>
        <w:t xml:space="preserve">, </w:t>
      </w:r>
      <w:r w:rsidR="008868F8" w:rsidRPr="008777DD">
        <w:rPr>
          <w:rFonts w:ascii="Arial" w:hAnsi="Arial" w:cs="Arial"/>
          <w:bCs/>
        </w:rPr>
        <w:t xml:space="preserve">pe de </w:t>
      </w:r>
      <w:proofErr w:type="spellStart"/>
      <w:r w:rsidR="008868F8" w:rsidRPr="008777DD">
        <w:rPr>
          <w:rFonts w:ascii="Arial" w:hAnsi="Arial" w:cs="Arial"/>
          <w:bCs/>
        </w:rPr>
        <w:t>altă</w:t>
      </w:r>
      <w:proofErr w:type="spellEnd"/>
      <w:r w:rsidR="008868F8" w:rsidRPr="008777DD">
        <w:rPr>
          <w:rFonts w:ascii="Arial" w:hAnsi="Arial" w:cs="Arial"/>
          <w:bCs/>
        </w:rPr>
        <w:t xml:space="preserve"> </w:t>
      </w:r>
      <w:proofErr w:type="spellStart"/>
      <w:r w:rsidR="008868F8" w:rsidRPr="008777DD">
        <w:rPr>
          <w:rFonts w:ascii="Arial" w:hAnsi="Arial" w:cs="Arial"/>
          <w:bCs/>
        </w:rPr>
        <w:t>parte</w:t>
      </w:r>
      <w:proofErr w:type="spellEnd"/>
    </w:p>
    <w:p w14:paraId="67550E54" w14:textId="77777777" w:rsidR="00464539" w:rsidRPr="008777DD" w:rsidRDefault="00464539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</w:p>
    <w:p w14:paraId="12D11D35" w14:textId="4DE0C0EB" w:rsidR="006C39C9" w:rsidRPr="008777DD" w:rsidRDefault="00A339F2" w:rsidP="008777DD">
      <w:pPr>
        <w:pStyle w:val="Heading2"/>
        <w:spacing w:before="0"/>
        <w:jc w:val="both"/>
        <w:rPr>
          <w:rFonts w:ascii="Arial" w:hAnsi="Arial" w:cs="Arial"/>
          <w:color w:val="auto"/>
          <w:sz w:val="22"/>
          <w:szCs w:val="22"/>
        </w:rPr>
      </w:pPr>
      <w:r w:rsidRPr="008777DD">
        <w:rPr>
          <w:rFonts w:ascii="Arial" w:hAnsi="Arial" w:cs="Arial"/>
          <w:color w:val="auto"/>
          <w:sz w:val="22"/>
          <w:szCs w:val="22"/>
        </w:rPr>
        <w:t>2. Obiectul contractului:</w:t>
      </w:r>
    </w:p>
    <w:p w14:paraId="71B816C1" w14:textId="3747FAB6" w:rsidR="00464539" w:rsidRPr="008777DD" w:rsidRDefault="00464539" w:rsidP="008777DD">
      <w:pPr>
        <w:pStyle w:val="Heading2"/>
        <w:spacing w:before="0"/>
        <w:jc w:val="both"/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</w:pPr>
      <w:proofErr w:type="spellStart"/>
      <w:r w:rsidRPr="00204548">
        <w:rPr>
          <w:rFonts w:ascii="Arial" w:eastAsiaTheme="minorEastAsia" w:hAnsi="Arial" w:cs="Arial"/>
          <w:b w:val="0"/>
          <w:bCs w:val="0"/>
          <w:i/>
          <w:iCs/>
          <w:color w:val="0070C0"/>
          <w:sz w:val="22"/>
          <w:szCs w:val="22"/>
        </w:rPr>
        <w:t>Furnizorul</w:t>
      </w:r>
      <w:proofErr w:type="spellEnd"/>
      <w:r w:rsidR="00F44CD4">
        <w:rPr>
          <w:rFonts w:ascii="Arial" w:eastAsiaTheme="minorEastAsia" w:hAnsi="Arial" w:cs="Arial"/>
          <w:b w:val="0"/>
          <w:bCs w:val="0"/>
          <w:i/>
          <w:iCs/>
          <w:color w:val="0070C0"/>
          <w:sz w:val="22"/>
          <w:szCs w:val="22"/>
        </w:rPr>
        <w:t xml:space="preserve">/ </w:t>
      </w:r>
      <w:proofErr w:type="spellStart"/>
      <w:r w:rsidRPr="00204548">
        <w:rPr>
          <w:rFonts w:ascii="Arial" w:eastAsiaTheme="minorEastAsia" w:hAnsi="Arial" w:cs="Arial"/>
          <w:b w:val="0"/>
          <w:bCs w:val="0"/>
          <w:i/>
          <w:iCs/>
          <w:color w:val="0070C0"/>
          <w:sz w:val="22"/>
          <w:szCs w:val="22"/>
        </w:rPr>
        <w:t>Prestatorul</w:t>
      </w:r>
      <w:proofErr w:type="spellEnd"/>
      <w:r w:rsidRPr="00204548">
        <w:rPr>
          <w:rFonts w:ascii="Arial" w:eastAsiaTheme="minorEastAsia" w:hAnsi="Arial" w:cs="Arial"/>
          <w:b w:val="0"/>
          <w:bCs w:val="0"/>
          <w:color w:val="0070C0"/>
          <w:sz w:val="22"/>
          <w:szCs w:val="22"/>
        </w:rPr>
        <w:t xml:space="preserve"> </w:t>
      </w:r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se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obliga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sa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livreze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="005442D8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produsele</w:t>
      </w:r>
      <w:proofErr w:type="spellEnd"/>
      <w:r w:rsidR="00F44CD4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/ </w:t>
      </w:r>
      <w:r w:rsidR="005442D8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="005442D8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presteze</w:t>
      </w:r>
      <w:proofErr w:type="spellEnd"/>
      <w:r w:rsidR="005442D8" w:rsidRPr="0050318A">
        <w:rPr>
          <w:rFonts w:ascii="Arial" w:eastAsiaTheme="minorEastAsia" w:hAnsi="Arial" w:cs="Arial"/>
          <w:b w:val="0"/>
          <w:bCs w:val="0"/>
          <w:i/>
          <w:iCs/>
          <w:color w:val="0070C0"/>
          <w:sz w:val="22"/>
          <w:szCs w:val="22"/>
        </w:rPr>
        <w:t xml:space="preserve"> </w:t>
      </w:r>
      <w:proofErr w:type="spellStart"/>
      <w:r w:rsidR="005442D8" w:rsidRPr="0050318A">
        <w:rPr>
          <w:rFonts w:ascii="Arial" w:eastAsiaTheme="minorEastAsia" w:hAnsi="Arial" w:cs="Arial"/>
          <w:b w:val="0"/>
          <w:bCs w:val="0"/>
          <w:i/>
          <w:iCs/>
          <w:color w:val="0070C0"/>
          <w:sz w:val="22"/>
          <w:szCs w:val="22"/>
        </w:rPr>
        <w:t>serviciile</w:t>
      </w:r>
      <w:proofErr w:type="spellEnd"/>
      <w:r w:rsidRPr="0050318A">
        <w:rPr>
          <w:rFonts w:ascii="Arial" w:eastAsiaTheme="minorEastAsia" w:hAnsi="Arial" w:cs="Arial"/>
          <w:b w:val="0"/>
          <w:bCs w:val="0"/>
          <w:color w:val="0070C0"/>
          <w:sz w:val="22"/>
          <w:szCs w:val="22"/>
        </w:rPr>
        <w:t xml:space="preserve"> </w:t>
      </w:r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in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vederea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derularii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in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bune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conditii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gram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a</w:t>
      </w:r>
      <w:proofErr w:type="gram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activitatilor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="006A7733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societatii</w:t>
      </w:r>
      <w:proofErr w:type="spellEnd"/>
      <w:r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, </w:t>
      </w:r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in </w:t>
      </w:r>
      <w:proofErr w:type="spellStart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conformitate</w:t>
      </w:r>
      <w:proofErr w:type="spellEnd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cu </w:t>
      </w:r>
      <w:proofErr w:type="spellStart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oferta</w:t>
      </w:r>
      <w:proofErr w:type="spellEnd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depusa</w:t>
      </w:r>
      <w:proofErr w:type="spellEnd"/>
      <w:r w:rsidR="00B74767" w:rsidRPr="008777DD">
        <w:rPr>
          <w:rFonts w:ascii="Arial" w:eastAsiaTheme="minorEastAsia" w:hAnsi="Arial" w:cs="Arial"/>
          <w:b w:val="0"/>
          <w:bCs w:val="0"/>
          <w:color w:val="auto"/>
          <w:sz w:val="22"/>
          <w:szCs w:val="22"/>
        </w:rPr>
        <w:t>.</w:t>
      </w:r>
    </w:p>
    <w:p w14:paraId="4C48DFBC" w14:textId="2EB37244" w:rsidR="006C39C9" w:rsidRPr="008777DD" w:rsidRDefault="00A339F2" w:rsidP="008777DD">
      <w:pPr>
        <w:pStyle w:val="Heading2"/>
        <w:jc w:val="both"/>
        <w:rPr>
          <w:rFonts w:ascii="Arial" w:hAnsi="Arial" w:cs="Arial"/>
          <w:color w:val="auto"/>
          <w:sz w:val="22"/>
          <w:szCs w:val="22"/>
        </w:rPr>
      </w:pPr>
      <w:r w:rsidRPr="008777DD">
        <w:rPr>
          <w:rFonts w:ascii="Arial" w:hAnsi="Arial" w:cs="Arial"/>
          <w:color w:val="auto"/>
          <w:sz w:val="22"/>
          <w:szCs w:val="22"/>
        </w:rPr>
        <w:t xml:space="preserve">3.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Prețul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și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modalitatea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 xml:space="preserve"> de </w:t>
      </w:r>
      <w:proofErr w:type="spellStart"/>
      <w:r w:rsidRPr="008777DD">
        <w:rPr>
          <w:rFonts w:ascii="Arial" w:hAnsi="Arial" w:cs="Arial"/>
          <w:color w:val="auto"/>
          <w:sz w:val="22"/>
          <w:szCs w:val="22"/>
        </w:rPr>
        <w:t>plată</w:t>
      </w:r>
      <w:proofErr w:type="spellEnd"/>
      <w:r w:rsidRPr="008777DD">
        <w:rPr>
          <w:rFonts w:ascii="Arial" w:hAnsi="Arial" w:cs="Arial"/>
          <w:color w:val="auto"/>
          <w:sz w:val="22"/>
          <w:szCs w:val="22"/>
        </w:rPr>
        <w:t>:</w:t>
      </w:r>
    </w:p>
    <w:p w14:paraId="22BC1E91" w14:textId="25B2F8FB" w:rsidR="006C39C9" w:rsidRPr="008777DD" w:rsidRDefault="003B555C" w:rsidP="008777DD">
      <w:pPr>
        <w:spacing w:after="0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3.1. </w:t>
      </w:r>
      <w:proofErr w:type="spellStart"/>
      <w:r w:rsidRPr="008777DD">
        <w:rPr>
          <w:rFonts w:ascii="Arial" w:hAnsi="Arial" w:cs="Arial"/>
        </w:rPr>
        <w:t>Valoarea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totală</w:t>
      </w:r>
      <w:proofErr w:type="spellEnd"/>
      <w:r w:rsidRPr="008777DD">
        <w:rPr>
          <w:rFonts w:ascii="Arial" w:hAnsi="Arial" w:cs="Arial"/>
        </w:rPr>
        <w:t>: __________ lei (</w:t>
      </w:r>
      <w:proofErr w:type="spellStart"/>
      <w:r w:rsidRPr="008777DD">
        <w:rPr>
          <w:rFonts w:ascii="Arial" w:hAnsi="Arial" w:cs="Arial"/>
        </w:rPr>
        <w:t>fără</w:t>
      </w:r>
      <w:proofErr w:type="spellEnd"/>
      <w:r w:rsidRPr="008777DD">
        <w:rPr>
          <w:rFonts w:ascii="Arial" w:hAnsi="Arial" w:cs="Arial"/>
        </w:rPr>
        <w:t xml:space="preserve"> TVA)</w:t>
      </w:r>
      <w:r w:rsidR="00C41FBF" w:rsidRPr="008777DD">
        <w:rPr>
          <w:rFonts w:ascii="Arial" w:hAnsi="Arial" w:cs="Arial"/>
        </w:rPr>
        <w:t xml:space="preserve">, la care se </w:t>
      </w:r>
      <w:proofErr w:type="spellStart"/>
      <w:r w:rsidR="00C41FBF" w:rsidRPr="008777DD">
        <w:rPr>
          <w:rFonts w:ascii="Arial" w:hAnsi="Arial" w:cs="Arial"/>
        </w:rPr>
        <w:t>adauga</w:t>
      </w:r>
      <w:proofErr w:type="spellEnd"/>
      <w:r w:rsidR="00C41FBF" w:rsidRPr="008777DD">
        <w:rPr>
          <w:rFonts w:ascii="Arial" w:hAnsi="Arial" w:cs="Arial"/>
        </w:rPr>
        <w:t xml:space="preserve"> TVA in </w:t>
      </w:r>
      <w:proofErr w:type="spellStart"/>
      <w:r w:rsidR="00C41FBF" w:rsidRPr="008777DD">
        <w:rPr>
          <w:rFonts w:ascii="Arial" w:hAnsi="Arial" w:cs="Arial"/>
        </w:rPr>
        <w:t>suma</w:t>
      </w:r>
      <w:proofErr w:type="spellEnd"/>
      <w:r w:rsidR="00C41FBF" w:rsidRPr="008777DD">
        <w:rPr>
          <w:rFonts w:ascii="Arial" w:hAnsi="Arial" w:cs="Arial"/>
        </w:rPr>
        <w:t xml:space="preserve"> de ……</w:t>
      </w:r>
      <w:proofErr w:type="gramStart"/>
      <w:r w:rsidR="00C41FBF" w:rsidRPr="008777DD">
        <w:rPr>
          <w:rFonts w:ascii="Arial" w:hAnsi="Arial" w:cs="Arial"/>
        </w:rPr>
        <w:t>…..</w:t>
      </w:r>
      <w:proofErr w:type="gramEnd"/>
      <w:r w:rsidR="00C41FBF" w:rsidRPr="008777DD">
        <w:rPr>
          <w:rFonts w:ascii="Arial" w:hAnsi="Arial" w:cs="Arial"/>
        </w:rPr>
        <w:t xml:space="preserve"> lei</w:t>
      </w:r>
      <w:r w:rsidRPr="008777DD">
        <w:rPr>
          <w:rFonts w:ascii="Arial" w:hAnsi="Arial" w:cs="Arial"/>
        </w:rPr>
        <w:t xml:space="preserve">. Plata se va efectua prin transfer bancar în termen de ______ zile de la emiterea facturii. </w:t>
      </w:r>
    </w:p>
    <w:p w14:paraId="3C2B308B" w14:textId="1A37C292" w:rsidR="003B555C" w:rsidRPr="008777DD" w:rsidRDefault="003B555C" w:rsidP="008777DD">
      <w:pPr>
        <w:spacing w:after="0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3.2. </w:t>
      </w:r>
      <w:proofErr w:type="spellStart"/>
      <w:r w:rsidRPr="008777DD">
        <w:rPr>
          <w:rFonts w:ascii="Arial" w:hAnsi="Arial" w:cs="Arial"/>
        </w:rPr>
        <w:t>Facturile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vor</w:t>
      </w:r>
      <w:proofErr w:type="spellEnd"/>
      <w:r w:rsidRPr="008777DD">
        <w:rPr>
          <w:rFonts w:ascii="Arial" w:hAnsi="Arial" w:cs="Arial"/>
        </w:rPr>
        <w:t xml:space="preserve"> fi </w:t>
      </w:r>
      <w:proofErr w:type="spellStart"/>
      <w:r w:rsidRPr="008777DD">
        <w:rPr>
          <w:rFonts w:ascii="Arial" w:hAnsi="Arial" w:cs="Arial"/>
        </w:rPr>
        <w:t>emise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dupa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semnarea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proceselor</w:t>
      </w:r>
      <w:proofErr w:type="spellEnd"/>
      <w:r w:rsidRPr="008777DD">
        <w:rPr>
          <w:rFonts w:ascii="Arial" w:hAnsi="Arial" w:cs="Arial"/>
        </w:rPr>
        <w:t xml:space="preserve">-verbale de </w:t>
      </w:r>
      <w:proofErr w:type="spellStart"/>
      <w:r w:rsidRPr="008777DD">
        <w:rPr>
          <w:rFonts w:ascii="Arial" w:hAnsi="Arial" w:cs="Arial"/>
        </w:rPr>
        <w:t>recepţie</w:t>
      </w:r>
      <w:proofErr w:type="spellEnd"/>
      <w:r w:rsidRPr="008777DD">
        <w:rPr>
          <w:rFonts w:ascii="Arial" w:hAnsi="Arial" w:cs="Arial"/>
        </w:rPr>
        <w:t>.</w:t>
      </w:r>
    </w:p>
    <w:p w14:paraId="2E973E95" w14:textId="77777777" w:rsidR="003B555C" w:rsidRPr="008777DD" w:rsidRDefault="003B555C" w:rsidP="008777DD">
      <w:pPr>
        <w:spacing w:after="0"/>
        <w:jc w:val="both"/>
        <w:rPr>
          <w:rFonts w:ascii="Arial" w:hAnsi="Arial" w:cs="Arial"/>
        </w:rPr>
      </w:pPr>
    </w:p>
    <w:p w14:paraId="1BAA2BCE" w14:textId="0E5914B8" w:rsidR="00A339F2" w:rsidRPr="008777DD" w:rsidRDefault="00A339F2" w:rsidP="008777DD">
      <w:pPr>
        <w:spacing w:after="0"/>
        <w:jc w:val="both"/>
        <w:rPr>
          <w:rFonts w:ascii="Arial" w:hAnsi="Arial" w:cs="Arial"/>
          <w:b/>
          <w:bCs/>
        </w:rPr>
      </w:pPr>
      <w:r w:rsidRPr="008777DD">
        <w:rPr>
          <w:rFonts w:ascii="Arial" w:hAnsi="Arial" w:cs="Arial"/>
          <w:b/>
          <w:bCs/>
        </w:rPr>
        <w:t xml:space="preserve">4. </w:t>
      </w:r>
      <w:proofErr w:type="spellStart"/>
      <w:r w:rsidRPr="008777DD">
        <w:rPr>
          <w:rFonts w:ascii="Arial" w:hAnsi="Arial" w:cs="Arial"/>
          <w:b/>
          <w:bCs/>
        </w:rPr>
        <w:t>Durata</w:t>
      </w:r>
      <w:proofErr w:type="spellEnd"/>
      <w:r w:rsidRPr="008777DD">
        <w:rPr>
          <w:rFonts w:ascii="Arial" w:hAnsi="Arial" w:cs="Arial"/>
          <w:b/>
          <w:bCs/>
        </w:rPr>
        <w:t xml:space="preserve"> </w:t>
      </w:r>
      <w:proofErr w:type="spellStart"/>
      <w:r w:rsidRPr="008777DD">
        <w:rPr>
          <w:rFonts w:ascii="Arial" w:hAnsi="Arial" w:cs="Arial"/>
          <w:b/>
          <w:bCs/>
        </w:rPr>
        <w:t>contractului</w:t>
      </w:r>
      <w:proofErr w:type="spellEnd"/>
    </w:p>
    <w:p w14:paraId="3BEA3B45" w14:textId="300AC6E1" w:rsidR="00A339F2" w:rsidRPr="008777DD" w:rsidRDefault="00A339F2" w:rsidP="008777DD">
      <w:pPr>
        <w:spacing w:after="0"/>
        <w:jc w:val="both"/>
        <w:rPr>
          <w:rFonts w:ascii="Arial" w:hAnsi="Arial" w:cs="Arial"/>
        </w:rPr>
      </w:pPr>
      <w:proofErr w:type="spellStart"/>
      <w:r w:rsidRPr="008777DD">
        <w:rPr>
          <w:rFonts w:ascii="Arial" w:hAnsi="Arial" w:cs="Arial"/>
        </w:rPr>
        <w:t>Prezentul</w:t>
      </w:r>
      <w:proofErr w:type="spellEnd"/>
      <w:r w:rsidRPr="008777DD">
        <w:rPr>
          <w:rFonts w:ascii="Arial" w:hAnsi="Arial" w:cs="Arial"/>
        </w:rPr>
        <w:t xml:space="preserve"> contract intra in </w:t>
      </w:r>
      <w:proofErr w:type="spellStart"/>
      <w:r w:rsidRPr="008777DD">
        <w:rPr>
          <w:rFonts w:ascii="Arial" w:hAnsi="Arial" w:cs="Arial"/>
        </w:rPr>
        <w:t>vigoare</w:t>
      </w:r>
      <w:proofErr w:type="spellEnd"/>
      <w:r w:rsidRPr="008777DD">
        <w:rPr>
          <w:rFonts w:ascii="Arial" w:hAnsi="Arial" w:cs="Arial"/>
        </w:rPr>
        <w:t xml:space="preserve"> la data </w:t>
      </w:r>
      <w:proofErr w:type="spellStart"/>
      <w:r w:rsidRPr="008777DD">
        <w:rPr>
          <w:rFonts w:ascii="Arial" w:hAnsi="Arial" w:cs="Arial"/>
        </w:rPr>
        <w:t>semnarii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inceteaza</w:t>
      </w:r>
      <w:proofErr w:type="spellEnd"/>
      <w:r w:rsidRPr="008777DD">
        <w:rPr>
          <w:rFonts w:ascii="Arial" w:hAnsi="Arial" w:cs="Arial"/>
        </w:rPr>
        <w:t xml:space="preserve"> la data de </w:t>
      </w:r>
      <w:proofErr w:type="spellStart"/>
      <w:r w:rsidRPr="008777DD">
        <w:rPr>
          <w:rFonts w:ascii="Arial" w:hAnsi="Arial" w:cs="Arial"/>
        </w:rPr>
        <w:t>indeplinirii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obligatiilor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catre</w:t>
      </w:r>
      <w:proofErr w:type="spellEnd"/>
      <w:r w:rsidRPr="008777DD">
        <w:rPr>
          <w:rFonts w:ascii="Arial" w:hAnsi="Arial" w:cs="Arial"/>
        </w:rPr>
        <w:t xml:space="preserve"> parti, </w:t>
      </w:r>
      <w:proofErr w:type="spellStart"/>
      <w:r w:rsidRPr="008777DD">
        <w:rPr>
          <w:rFonts w:ascii="Arial" w:hAnsi="Arial" w:cs="Arial"/>
        </w:rPr>
        <w:t>dar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mai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mult</w:t>
      </w:r>
      <w:proofErr w:type="spellEnd"/>
      <w:r w:rsidRPr="008777DD">
        <w:rPr>
          <w:rFonts w:ascii="Arial" w:hAnsi="Arial" w:cs="Arial"/>
        </w:rPr>
        <w:t xml:space="preserve"> de ……</w:t>
      </w:r>
      <w:proofErr w:type="gramStart"/>
      <w:r w:rsidRPr="008777DD">
        <w:rPr>
          <w:rFonts w:ascii="Arial" w:hAnsi="Arial" w:cs="Arial"/>
        </w:rPr>
        <w:t>…..</w:t>
      </w:r>
      <w:proofErr w:type="gramEnd"/>
    </w:p>
    <w:p w14:paraId="25ED7067" w14:textId="7203227E" w:rsidR="006C39C9" w:rsidRPr="008777DD" w:rsidRDefault="004B5EAB" w:rsidP="008777DD">
      <w:pPr>
        <w:pStyle w:val="Heading2"/>
        <w:jc w:val="both"/>
        <w:rPr>
          <w:rFonts w:ascii="Arial" w:hAnsi="Arial" w:cs="Arial"/>
          <w:color w:val="auto"/>
          <w:sz w:val="22"/>
          <w:szCs w:val="22"/>
        </w:rPr>
      </w:pPr>
      <w:r w:rsidRPr="008777DD">
        <w:rPr>
          <w:rFonts w:ascii="Arial" w:hAnsi="Arial" w:cs="Arial"/>
          <w:color w:val="auto"/>
          <w:sz w:val="22"/>
          <w:szCs w:val="22"/>
        </w:rPr>
        <w:t>5. Livrarea și recepția:</w:t>
      </w:r>
    </w:p>
    <w:p w14:paraId="20FDDD16" w14:textId="7FCFE606" w:rsidR="006C39C9" w:rsidRPr="008777DD" w:rsidRDefault="00DC114C" w:rsidP="008777DD">
      <w:pPr>
        <w:jc w:val="both"/>
        <w:rPr>
          <w:rFonts w:ascii="Arial" w:hAnsi="Arial" w:cs="Arial"/>
        </w:rPr>
      </w:pPr>
      <w:proofErr w:type="spellStart"/>
      <w:r w:rsidRPr="0050318A">
        <w:rPr>
          <w:rFonts w:ascii="Arial" w:hAnsi="Arial" w:cs="Arial"/>
          <w:i/>
          <w:iCs/>
          <w:color w:val="0070C0"/>
        </w:rPr>
        <w:t>Livrarea</w:t>
      </w:r>
      <w:proofErr w:type="spellEnd"/>
      <w:r w:rsidR="00BD7542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BD7542" w:rsidRPr="0050318A">
        <w:rPr>
          <w:rFonts w:ascii="Arial" w:hAnsi="Arial" w:cs="Arial"/>
          <w:i/>
          <w:iCs/>
          <w:color w:val="0070C0"/>
        </w:rPr>
        <w:t>produselor</w:t>
      </w:r>
      <w:proofErr w:type="spellEnd"/>
      <w:r w:rsidR="00F44CD4">
        <w:rPr>
          <w:rFonts w:ascii="Arial" w:hAnsi="Arial" w:cs="Arial"/>
        </w:rPr>
        <w:t xml:space="preserve">/ </w:t>
      </w:r>
      <w:r w:rsidR="00BD7542" w:rsidRPr="008777DD">
        <w:rPr>
          <w:rFonts w:ascii="Arial" w:hAnsi="Arial" w:cs="Arial"/>
        </w:rPr>
        <w:t xml:space="preserve"> </w:t>
      </w:r>
      <w:proofErr w:type="spellStart"/>
      <w:r w:rsidR="00BD7542" w:rsidRPr="008777DD">
        <w:rPr>
          <w:rFonts w:ascii="Arial" w:hAnsi="Arial" w:cs="Arial"/>
        </w:rPr>
        <w:t>prestarea</w:t>
      </w:r>
      <w:proofErr w:type="spellEnd"/>
      <w:r w:rsidR="00BD7542" w:rsidRPr="008777DD">
        <w:rPr>
          <w:rFonts w:ascii="Arial" w:hAnsi="Arial" w:cs="Arial"/>
        </w:rPr>
        <w:t xml:space="preserve"> </w:t>
      </w:r>
      <w:proofErr w:type="spellStart"/>
      <w:r w:rsidR="00BD7542" w:rsidRPr="008777DD">
        <w:rPr>
          <w:rFonts w:ascii="Arial" w:hAnsi="Arial" w:cs="Arial"/>
        </w:rPr>
        <w:t>serviciilor</w:t>
      </w:r>
      <w:proofErr w:type="spellEnd"/>
      <w:r w:rsidRPr="008777DD">
        <w:rPr>
          <w:rFonts w:ascii="Arial" w:hAnsi="Arial" w:cs="Arial"/>
        </w:rPr>
        <w:t xml:space="preserve"> se </w:t>
      </w:r>
      <w:proofErr w:type="spellStart"/>
      <w:r w:rsidRPr="008777DD">
        <w:rPr>
          <w:rFonts w:ascii="Arial" w:hAnsi="Arial" w:cs="Arial"/>
        </w:rPr>
        <w:t>va</w:t>
      </w:r>
      <w:proofErr w:type="spellEnd"/>
      <w:r w:rsidRPr="008777DD">
        <w:rPr>
          <w:rFonts w:ascii="Arial" w:hAnsi="Arial" w:cs="Arial"/>
        </w:rPr>
        <w:t xml:space="preserve"> face la </w:t>
      </w:r>
      <w:r w:rsidR="00BD7542" w:rsidRPr="008777DD">
        <w:rPr>
          <w:rFonts w:ascii="Arial" w:hAnsi="Arial" w:cs="Arial"/>
        </w:rPr>
        <w:t>……………………</w:t>
      </w:r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până</w:t>
      </w:r>
      <w:proofErr w:type="spellEnd"/>
      <w:r w:rsidRPr="008777DD">
        <w:rPr>
          <w:rFonts w:ascii="Arial" w:hAnsi="Arial" w:cs="Arial"/>
        </w:rPr>
        <w:t xml:space="preserve"> la data de __________. Recepția se va face pe </w:t>
      </w:r>
      <w:proofErr w:type="spellStart"/>
      <w:r w:rsidRPr="008777DD">
        <w:rPr>
          <w:rFonts w:ascii="Arial" w:hAnsi="Arial" w:cs="Arial"/>
        </w:rPr>
        <w:t>baza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unui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proces</w:t>
      </w:r>
      <w:proofErr w:type="spellEnd"/>
      <w:r w:rsidRPr="008777DD">
        <w:rPr>
          <w:rFonts w:ascii="Arial" w:hAnsi="Arial" w:cs="Arial"/>
        </w:rPr>
        <w:t xml:space="preserve">-verbal de </w:t>
      </w:r>
      <w:proofErr w:type="spellStart"/>
      <w:r w:rsidRPr="008777DD">
        <w:rPr>
          <w:rFonts w:ascii="Arial" w:hAnsi="Arial" w:cs="Arial"/>
        </w:rPr>
        <w:t>recepție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semnat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ambele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părți</w:t>
      </w:r>
      <w:proofErr w:type="spellEnd"/>
      <w:r w:rsidRPr="008777DD">
        <w:rPr>
          <w:rFonts w:ascii="Arial" w:hAnsi="Arial" w:cs="Arial"/>
        </w:rPr>
        <w:t>.</w:t>
      </w:r>
    </w:p>
    <w:p w14:paraId="586FA462" w14:textId="70474611" w:rsidR="00B6388E" w:rsidRPr="008777DD" w:rsidRDefault="00B6388E" w:rsidP="008777DD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  <w:r w:rsidRPr="008777DD">
        <w:rPr>
          <w:rFonts w:ascii="Arial" w:hAnsi="Arial" w:cs="Arial"/>
          <w:b/>
          <w:lang w:val="it-IT"/>
        </w:rPr>
        <w:t xml:space="preserve">6. Obligatiile principale ale </w:t>
      </w:r>
      <w:r w:rsidRPr="00204548">
        <w:rPr>
          <w:rFonts w:ascii="Arial" w:hAnsi="Arial" w:cs="Arial"/>
          <w:b/>
          <w:i/>
          <w:iCs/>
          <w:color w:val="0070C0"/>
          <w:lang w:val="it-IT"/>
        </w:rPr>
        <w:t>furnizorului</w:t>
      </w:r>
      <w:r w:rsidR="00F44CD4">
        <w:rPr>
          <w:rFonts w:ascii="Arial" w:hAnsi="Arial" w:cs="Arial"/>
          <w:b/>
          <w:i/>
          <w:iCs/>
          <w:color w:val="0070C0"/>
          <w:lang w:val="it-IT"/>
        </w:rPr>
        <w:t xml:space="preserve">/ </w:t>
      </w:r>
      <w:r w:rsidRPr="00204548">
        <w:rPr>
          <w:rFonts w:ascii="Arial" w:hAnsi="Arial" w:cs="Arial"/>
          <w:b/>
          <w:i/>
          <w:iCs/>
          <w:color w:val="0070C0"/>
          <w:lang w:val="it-IT"/>
        </w:rPr>
        <w:t>prestatorului</w:t>
      </w:r>
    </w:p>
    <w:p w14:paraId="4E022708" w14:textId="7B05BF96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.1 </w:t>
      </w:r>
      <w:proofErr w:type="spellStart"/>
      <w:r w:rsidR="00B6388E"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proofErr w:type="spellStart"/>
      <w:r w:rsidR="004C028A"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r w:rsidR="00B6388E" w:rsidRPr="00204548">
        <w:rPr>
          <w:rFonts w:ascii="Arial" w:hAnsi="Arial" w:cs="Arial"/>
          <w:color w:val="0070C0"/>
        </w:rPr>
        <w:t xml:space="preserve"> </w:t>
      </w:r>
      <w:r w:rsidR="00B6388E" w:rsidRPr="008777DD">
        <w:rPr>
          <w:rFonts w:ascii="Arial" w:hAnsi="Arial" w:cs="Arial"/>
        </w:rPr>
        <w:t xml:space="preserve">se </w:t>
      </w:r>
      <w:proofErr w:type="spellStart"/>
      <w:r w:rsidR="00B6388E" w:rsidRPr="008777DD">
        <w:rPr>
          <w:rFonts w:ascii="Arial" w:hAnsi="Arial" w:cs="Arial"/>
        </w:rPr>
        <w:t>obligă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să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furnizeze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produsele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presteze</w:t>
      </w:r>
      <w:proofErr w:type="spellEnd"/>
      <w:r w:rsidR="004C028A" w:rsidRPr="0050318A">
        <w:rPr>
          <w:rFonts w:ascii="Arial" w:hAnsi="Arial" w:cs="Arial"/>
          <w:color w:val="0070C0"/>
        </w:rPr>
        <w:t xml:space="preserve">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serviciile</w:t>
      </w:r>
      <w:proofErr w:type="spellEnd"/>
      <w:r w:rsidR="00B6388E" w:rsidRPr="008777DD">
        <w:rPr>
          <w:rFonts w:ascii="Arial" w:hAnsi="Arial" w:cs="Arial"/>
        </w:rPr>
        <w:t xml:space="preserve"> la </w:t>
      </w:r>
      <w:proofErr w:type="spellStart"/>
      <w:r w:rsidR="00B6388E" w:rsidRPr="008777DD">
        <w:rPr>
          <w:rFonts w:ascii="Arial" w:hAnsi="Arial" w:cs="Arial"/>
        </w:rPr>
        <w:t>standardele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şi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sau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performanţele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prezentate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în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oferta</w:t>
      </w:r>
      <w:proofErr w:type="spellEnd"/>
      <w:r w:rsidR="00B6388E" w:rsidRPr="008777DD">
        <w:rPr>
          <w:rFonts w:ascii="Arial" w:hAnsi="Arial" w:cs="Arial"/>
        </w:rPr>
        <w:t>.</w:t>
      </w:r>
    </w:p>
    <w:p w14:paraId="43A0392B" w14:textId="10651628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.2 Sa </w:t>
      </w:r>
      <w:proofErr w:type="spellStart"/>
      <w:r w:rsidR="00B6388E" w:rsidRPr="008777DD">
        <w:rPr>
          <w:rFonts w:ascii="Arial" w:hAnsi="Arial" w:cs="Arial"/>
        </w:rPr>
        <w:t>aducă</w:t>
      </w:r>
      <w:proofErr w:type="spellEnd"/>
      <w:r w:rsidR="00B6388E" w:rsidRPr="008777DD">
        <w:rPr>
          <w:rFonts w:ascii="Arial" w:hAnsi="Arial" w:cs="Arial"/>
        </w:rPr>
        <w:t xml:space="preserve"> la </w:t>
      </w:r>
      <w:proofErr w:type="spellStart"/>
      <w:r w:rsidR="00B6388E" w:rsidRPr="008777DD">
        <w:rPr>
          <w:rFonts w:ascii="Arial" w:hAnsi="Arial" w:cs="Arial"/>
        </w:rPr>
        <w:t>cunoştinţa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Achizitorului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4C028A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Beneficiarului</w:t>
      </w:r>
      <w:proofErr w:type="spellEnd"/>
      <w:r w:rsidR="00B6388E" w:rsidRPr="0050318A">
        <w:rPr>
          <w:rFonts w:ascii="Arial" w:hAnsi="Arial" w:cs="Arial"/>
          <w:color w:val="0070C0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în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scris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neregulile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constatate</w:t>
      </w:r>
      <w:proofErr w:type="spellEnd"/>
      <w:r w:rsidR="00B6388E" w:rsidRPr="008777DD">
        <w:rPr>
          <w:rFonts w:ascii="Arial" w:hAnsi="Arial" w:cs="Arial"/>
        </w:rPr>
        <w:t xml:space="preserve"> (</w:t>
      </w:r>
      <w:proofErr w:type="spellStart"/>
      <w:r w:rsidR="00B6388E" w:rsidRPr="008777DD">
        <w:rPr>
          <w:rFonts w:ascii="Arial" w:hAnsi="Arial" w:cs="Arial"/>
        </w:rPr>
        <w:t>daca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este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cazul</w:t>
      </w:r>
      <w:proofErr w:type="spellEnd"/>
      <w:r w:rsidR="00B6388E" w:rsidRPr="008777DD">
        <w:rPr>
          <w:rFonts w:ascii="Arial" w:hAnsi="Arial" w:cs="Arial"/>
        </w:rPr>
        <w:t xml:space="preserve">); </w:t>
      </w:r>
    </w:p>
    <w:p w14:paraId="74BE0999" w14:textId="244452DB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.3 </w:t>
      </w:r>
      <w:proofErr w:type="spellStart"/>
      <w:r w:rsidR="00B6388E" w:rsidRPr="008777DD">
        <w:rPr>
          <w:rFonts w:ascii="Arial" w:hAnsi="Arial" w:cs="Arial"/>
        </w:rPr>
        <w:t>Să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poarte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răspunderea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pentru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calitatea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şi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legalitatea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produselor</w:t>
      </w:r>
      <w:proofErr w:type="spellEnd"/>
      <w:r w:rsidR="00B6388E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livrate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serviciilor</w:t>
      </w:r>
      <w:proofErr w:type="spellEnd"/>
      <w:r w:rsidR="004C028A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prestate</w:t>
      </w:r>
      <w:proofErr w:type="spellEnd"/>
      <w:r w:rsidR="00B6388E" w:rsidRPr="008777DD">
        <w:rPr>
          <w:rFonts w:ascii="Arial" w:hAnsi="Arial" w:cs="Arial"/>
        </w:rPr>
        <w:t xml:space="preserve">; </w:t>
      </w:r>
    </w:p>
    <w:p w14:paraId="398330C3" w14:textId="1CCEDBCF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.4 </w:t>
      </w:r>
      <w:proofErr w:type="spellStart"/>
      <w:r w:rsidR="00B6388E" w:rsidRPr="008777DD">
        <w:rPr>
          <w:rFonts w:ascii="Arial" w:hAnsi="Arial" w:cs="Arial"/>
        </w:rPr>
        <w:t>Să</w:t>
      </w:r>
      <w:proofErr w:type="spellEnd"/>
      <w:r w:rsidR="00B6388E" w:rsidRPr="008777DD">
        <w:rPr>
          <w:rFonts w:ascii="Arial" w:hAnsi="Arial" w:cs="Arial"/>
        </w:rPr>
        <w:t xml:space="preserve"> nu </w:t>
      </w:r>
      <w:proofErr w:type="spellStart"/>
      <w:r w:rsidR="00B6388E" w:rsidRPr="008777DD">
        <w:rPr>
          <w:rFonts w:ascii="Arial" w:hAnsi="Arial" w:cs="Arial"/>
        </w:rPr>
        <w:t>cedeze</w:t>
      </w:r>
      <w:proofErr w:type="spellEnd"/>
      <w:r w:rsidR="00B6388E" w:rsidRPr="008777DD">
        <w:rPr>
          <w:rFonts w:ascii="Arial" w:hAnsi="Arial" w:cs="Arial"/>
        </w:rPr>
        <w:t xml:space="preserve">, sub </w:t>
      </w:r>
      <w:proofErr w:type="spellStart"/>
      <w:r w:rsidR="00B6388E" w:rsidRPr="008777DD">
        <w:rPr>
          <w:rFonts w:ascii="Arial" w:hAnsi="Arial" w:cs="Arial"/>
        </w:rPr>
        <w:t>nici</w:t>
      </w:r>
      <w:proofErr w:type="spellEnd"/>
      <w:r w:rsidR="00B6388E" w:rsidRPr="008777DD">
        <w:rPr>
          <w:rFonts w:ascii="Arial" w:hAnsi="Arial" w:cs="Arial"/>
        </w:rPr>
        <w:t xml:space="preserve"> o </w:t>
      </w:r>
      <w:proofErr w:type="spellStart"/>
      <w:r w:rsidR="00B6388E" w:rsidRPr="008777DD">
        <w:rPr>
          <w:rFonts w:ascii="Arial" w:hAnsi="Arial" w:cs="Arial"/>
        </w:rPr>
        <w:t>formă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niciunei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persoanei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drepturile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și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obligațiile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ce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revin</w:t>
      </w:r>
      <w:proofErr w:type="spellEnd"/>
      <w:r w:rsidR="00B6388E" w:rsidRPr="008777DD">
        <w:rPr>
          <w:rFonts w:ascii="Arial" w:hAnsi="Arial" w:cs="Arial"/>
        </w:rPr>
        <w:t xml:space="preserve"> conform </w:t>
      </w:r>
      <w:proofErr w:type="spellStart"/>
      <w:r w:rsidR="00B6388E" w:rsidRPr="008777DD">
        <w:rPr>
          <w:rFonts w:ascii="Arial" w:hAnsi="Arial" w:cs="Arial"/>
        </w:rPr>
        <w:t>prezentului</w:t>
      </w:r>
      <w:proofErr w:type="spellEnd"/>
      <w:r w:rsidR="00B6388E" w:rsidRPr="008777DD">
        <w:rPr>
          <w:rFonts w:ascii="Arial" w:hAnsi="Arial" w:cs="Arial"/>
        </w:rPr>
        <w:t xml:space="preserve"> contract. </w:t>
      </w:r>
    </w:p>
    <w:p w14:paraId="78F27E2E" w14:textId="5521F6D4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.5 Sa </w:t>
      </w:r>
      <w:proofErr w:type="spellStart"/>
      <w:r w:rsidR="00B6388E" w:rsidRPr="008777DD">
        <w:rPr>
          <w:rFonts w:ascii="Arial" w:hAnsi="Arial" w:cs="Arial"/>
        </w:rPr>
        <w:t>emita</w:t>
      </w:r>
      <w:proofErr w:type="spellEnd"/>
      <w:r w:rsidR="00B6388E" w:rsidRPr="008777DD">
        <w:rPr>
          <w:rFonts w:ascii="Arial" w:hAnsi="Arial" w:cs="Arial"/>
        </w:rPr>
        <w:t xml:space="preserve"> factura </w:t>
      </w:r>
      <w:proofErr w:type="spellStart"/>
      <w:r w:rsidR="00B6388E" w:rsidRPr="008777DD">
        <w:rPr>
          <w:rFonts w:ascii="Arial" w:hAnsi="Arial" w:cs="Arial"/>
        </w:rPr>
        <w:t>fiscala</w:t>
      </w:r>
      <w:proofErr w:type="spellEnd"/>
      <w:r w:rsidR="00B6388E" w:rsidRPr="008777DD">
        <w:rPr>
          <w:rFonts w:ascii="Arial" w:hAnsi="Arial" w:cs="Arial"/>
        </w:rPr>
        <w:t xml:space="preserve"> in care se </w:t>
      </w:r>
      <w:proofErr w:type="spellStart"/>
      <w:r w:rsidR="00B6388E" w:rsidRPr="008777DD">
        <w:rPr>
          <w:rFonts w:ascii="Arial" w:hAnsi="Arial" w:cs="Arial"/>
        </w:rPr>
        <w:t>vor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detalia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produsele</w:t>
      </w:r>
      <w:proofErr w:type="spellEnd"/>
      <w:r w:rsidR="00B6388E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livrate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serviciile</w:t>
      </w:r>
      <w:proofErr w:type="spellEnd"/>
      <w:r w:rsidR="004C028A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prestate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completandu</w:t>
      </w:r>
      <w:proofErr w:type="spellEnd"/>
      <w:r w:rsidR="00B6388E" w:rsidRPr="008777DD">
        <w:rPr>
          <w:rFonts w:ascii="Arial" w:hAnsi="Arial" w:cs="Arial"/>
        </w:rPr>
        <w:t xml:space="preserve">-se </w:t>
      </w:r>
      <w:proofErr w:type="spellStart"/>
      <w:r w:rsidR="00B6388E" w:rsidRPr="008777DD">
        <w:rPr>
          <w:rFonts w:ascii="Arial" w:hAnsi="Arial" w:cs="Arial"/>
        </w:rPr>
        <w:t>toate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rubricile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facturii</w:t>
      </w:r>
      <w:proofErr w:type="spellEnd"/>
      <w:r w:rsidR="00B6388E" w:rsidRPr="008777DD">
        <w:rPr>
          <w:rFonts w:ascii="Arial" w:hAnsi="Arial" w:cs="Arial"/>
        </w:rPr>
        <w:t xml:space="preserve"> (</w:t>
      </w:r>
      <w:proofErr w:type="spellStart"/>
      <w:r w:rsidR="00B6388E" w:rsidRPr="008777DD">
        <w:rPr>
          <w:rFonts w:ascii="Arial" w:hAnsi="Arial" w:cs="Arial"/>
        </w:rPr>
        <w:t>unitate</w:t>
      </w:r>
      <w:proofErr w:type="spellEnd"/>
      <w:r w:rsidR="00B6388E" w:rsidRPr="008777DD">
        <w:rPr>
          <w:rFonts w:ascii="Arial" w:hAnsi="Arial" w:cs="Arial"/>
        </w:rPr>
        <w:t xml:space="preserve"> de </w:t>
      </w:r>
      <w:proofErr w:type="spellStart"/>
      <w:r w:rsidR="00B6388E" w:rsidRPr="008777DD">
        <w:rPr>
          <w:rFonts w:ascii="Arial" w:hAnsi="Arial" w:cs="Arial"/>
        </w:rPr>
        <w:t>masura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cantitate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pret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unitar</w:t>
      </w:r>
      <w:proofErr w:type="spellEnd"/>
      <w:r w:rsidR="00B6388E" w:rsidRPr="008777DD">
        <w:rPr>
          <w:rFonts w:ascii="Arial" w:hAnsi="Arial" w:cs="Arial"/>
        </w:rPr>
        <w:t xml:space="preserve">, </w:t>
      </w:r>
      <w:proofErr w:type="spellStart"/>
      <w:r w:rsidR="00B6388E" w:rsidRPr="008777DD">
        <w:rPr>
          <w:rFonts w:ascii="Arial" w:hAnsi="Arial" w:cs="Arial"/>
        </w:rPr>
        <w:t>valoare</w:t>
      </w:r>
      <w:proofErr w:type="spellEnd"/>
      <w:r w:rsidR="00B6388E" w:rsidRPr="008777DD">
        <w:rPr>
          <w:rFonts w:ascii="Arial" w:hAnsi="Arial" w:cs="Arial"/>
        </w:rPr>
        <w:t xml:space="preserve">, TVA, </w:t>
      </w:r>
      <w:proofErr w:type="spellStart"/>
      <w:r w:rsidR="00B6388E" w:rsidRPr="008777DD">
        <w:rPr>
          <w:rFonts w:ascii="Arial" w:hAnsi="Arial" w:cs="Arial"/>
        </w:rPr>
        <w:t>valoare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totala</w:t>
      </w:r>
      <w:proofErr w:type="spellEnd"/>
      <w:r w:rsidR="00B6388E" w:rsidRPr="008777DD">
        <w:rPr>
          <w:rFonts w:ascii="Arial" w:hAnsi="Arial" w:cs="Arial"/>
        </w:rPr>
        <w:t xml:space="preserve">), precum </w:t>
      </w:r>
      <w:proofErr w:type="spellStart"/>
      <w:r w:rsidR="00B6388E" w:rsidRPr="008777DD">
        <w:rPr>
          <w:rFonts w:ascii="Arial" w:hAnsi="Arial" w:cs="Arial"/>
        </w:rPr>
        <w:t>si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sa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întocmească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documentele</w:t>
      </w:r>
      <w:proofErr w:type="spellEnd"/>
      <w:r w:rsidR="00B6388E" w:rsidRPr="008777DD">
        <w:rPr>
          <w:rFonts w:ascii="Arial" w:hAnsi="Arial" w:cs="Arial"/>
        </w:rPr>
        <w:t xml:space="preserve"> justificative conform </w:t>
      </w:r>
      <w:proofErr w:type="spellStart"/>
      <w:r w:rsidR="00B6388E" w:rsidRPr="008777DD">
        <w:rPr>
          <w:rFonts w:ascii="Arial" w:hAnsi="Arial" w:cs="Arial"/>
        </w:rPr>
        <w:t>solicitărilor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prevăzute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în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4C028A" w:rsidRPr="008777DD">
        <w:rPr>
          <w:rFonts w:ascii="Arial" w:hAnsi="Arial" w:cs="Arial"/>
        </w:rPr>
        <w:t>solicitatrea</w:t>
      </w:r>
      <w:proofErr w:type="spellEnd"/>
      <w:r w:rsidR="004C028A" w:rsidRPr="008777DD">
        <w:rPr>
          <w:rFonts w:ascii="Arial" w:hAnsi="Arial" w:cs="Arial"/>
        </w:rPr>
        <w:t xml:space="preserve"> de </w:t>
      </w:r>
      <w:proofErr w:type="spellStart"/>
      <w:r w:rsidR="004C028A" w:rsidRPr="008777DD">
        <w:rPr>
          <w:rFonts w:ascii="Arial" w:hAnsi="Arial" w:cs="Arial"/>
        </w:rPr>
        <w:t>oferta</w:t>
      </w:r>
      <w:proofErr w:type="spellEnd"/>
      <w:r w:rsidR="00B6388E" w:rsidRPr="008777DD">
        <w:rPr>
          <w:rFonts w:ascii="Arial" w:hAnsi="Arial" w:cs="Arial"/>
        </w:rPr>
        <w:t xml:space="preserve">. </w:t>
      </w:r>
    </w:p>
    <w:p w14:paraId="09DFA6A5" w14:textId="0E97E9CD" w:rsidR="00B6388E" w:rsidRPr="008777DD" w:rsidRDefault="00876852" w:rsidP="008777DD">
      <w:pPr>
        <w:spacing w:after="0" w:line="240" w:lineRule="auto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>6</w:t>
      </w:r>
      <w:r w:rsidR="00B6388E" w:rsidRPr="008777DD">
        <w:rPr>
          <w:rFonts w:ascii="Arial" w:hAnsi="Arial" w:cs="Arial"/>
        </w:rPr>
        <w:t xml:space="preserve">.6 </w:t>
      </w:r>
      <w:proofErr w:type="spellStart"/>
      <w:r w:rsidR="00B6388E"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r w:rsidR="00B6388E" w:rsidRPr="008777DD">
        <w:rPr>
          <w:rFonts w:ascii="Arial" w:hAnsi="Arial" w:cs="Arial"/>
        </w:rPr>
        <w:t xml:space="preserve"> se </w:t>
      </w:r>
      <w:proofErr w:type="spellStart"/>
      <w:r w:rsidR="00B6388E" w:rsidRPr="008777DD">
        <w:rPr>
          <w:rFonts w:ascii="Arial" w:hAnsi="Arial" w:cs="Arial"/>
        </w:rPr>
        <w:t>obliga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să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despăgubească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50318A">
        <w:rPr>
          <w:rFonts w:ascii="Arial" w:hAnsi="Arial" w:cs="Arial"/>
          <w:i/>
          <w:iCs/>
          <w:color w:val="0070C0"/>
        </w:rPr>
        <w:t>achizitorul</w:t>
      </w:r>
      <w:proofErr w:type="spellEnd"/>
      <w:r w:rsidR="00F44CD4">
        <w:rPr>
          <w:rFonts w:ascii="Arial" w:hAnsi="Arial" w:cs="Arial"/>
          <w:i/>
          <w:iCs/>
          <w:color w:val="0070C0"/>
        </w:rPr>
        <w:t xml:space="preserve">/ </w:t>
      </w:r>
      <w:proofErr w:type="spellStart"/>
      <w:r w:rsidR="004C028A"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r w:rsidR="00B6388E" w:rsidRPr="0050318A">
        <w:rPr>
          <w:rFonts w:ascii="Arial" w:hAnsi="Arial" w:cs="Arial"/>
          <w:color w:val="0070C0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împotriva</w:t>
      </w:r>
      <w:proofErr w:type="spellEnd"/>
      <w:r w:rsidR="00B6388E" w:rsidRPr="008777DD">
        <w:rPr>
          <w:rFonts w:ascii="Arial" w:hAnsi="Arial" w:cs="Arial"/>
        </w:rPr>
        <w:t xml:space="preserve"> </w:t>
      </w:r>
      <w:proofErr w:type="spellStart"/>
      <w:r w:rsidR="00B6388E" w:rsidRPr="008777DD">
        <w:rPr>
          <w:rFonts w:ascii="Arial" w:hAnsi="Arial" w:cs="Arial"/>
        </w:rPr>
        <w:t>oricăror</w:t>
      </w:r>
      <w:proofErr w:type="spellEnd"/>
      <w:r w:rsidR="00B6388E" w:rsidRPr="008777DD">
        <w:rPr>
          <w:rFonts w:ascii="Arial" w:hAnsi="Arial" w:cs="Arial"/>
        </w:rPr>
        <w:t>:</w:t>
      </w:r>
    </w:p>
    <w:p w14:paraId="6408CC33" w14:textId="77777777" w:rsidR="00B6388E" w:rsidRPr="008777DD" w:rsidRDefault="00B6388E" w:rsidP="008777DD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8777DD">
        <w:rPr>
          <w:rFonts w:ascii="Arial" w:hAnsi="Arial" w:cs="Arial"/>
        </w:rPr>
        <w:lastRenderedPageBreak/>
        <w:t>i</w:t>
      </w:r>
      <w:proofErr w:type="spellEnd"/>
      <w:r w:rsidRPr="008777DD">
        <w:rPr>
          <w:rFonts w:ascii="Arial" w:hAnsi="Arial" w:cs="Arial"/>
        </w:rPr>
        <w:t xml:space="preserve">) </w:t>
      </w:r>
      <w:proofErr w:type="spellStart"/>
      <w:r w:rsidRPr="008777DD">
        <w:rPr>
          <w:rFonts w:ascii="Arial" w:hAnsi="Arial" w:cs="Arial"/>
        </w:rPr>
        <w:t>reclamaţii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şi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acţiuni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justiţie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ce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rezultă</w:t>
      </w:r>
      <w:proofErr w:type="spellEnd"/>
      <w:r w:rsidRPr="008777DD">
        <w:rPr>
          <w:rFonts w:ascii="Arial" w:hAnsi="Arial" w:cs="Arial"/>
        </w:rPr>
        <w:t xml:space="preserve"> din </w:t>
      </w:r>
      <w:proofErr w:type="spellStart"/>
      <w:r w:rsidRPr="008777DD">
        <w:rPr>
          <w:rFonts w:ascii="Arial" w:hAnsi="Arial" w:cs="Arial"/>
        </w:rPr>
        <w:t>încălcarea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unor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drepturi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proprietate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intelectuală</w:t>
      </w:r>
      <w:proofErr w:type="spellEnd"/>
      <w:r w:rsidRPr="008777DD">
        <w:rPr>
          <w:rFonts w:ascii="Arial" w:hAnsi="Arial" w:cs="Arial"/>
        </w:rPr>
        <w:t xml:space="preserve"> (</w:t>
      </w:r>
      <w:proofErr w:type="spellStart"/>
      <w:r w:rsidRPr="008777DD">
        <w:rPr>
          <w:rFonts w:ascii="Arial" w:hAnsi="Arial" w:cs="Arial"/>
        </w:rPr>
        <w:t>brevete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nume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mărci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înregistrate</w:t>
      </w:r>
      <w:proofErr w:type="spellEnd"/>
      <w:r w:rsidRPr="008777DD">
        <w:rPr>
          <w:rFonts w:ascii="Arial" w:hAnsi="Arial" w:cs="Arial"/>
        </w:rPr>
        <w:t xml:space="preserve"> etc.), legate de </w:t>
      </w:r>
      <w:proofErr w:type="spellStart"/>
      <w:r w:rsidRPr="008777DD">
        <w:rPr>
          <w:rFonts w:ascii="Arial" w:hAnsi="Arial" w:cs="Arial"/>
        </w:rPr>
        <w:t>echipamentele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materialele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instalaţiile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utilajele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folosite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pentru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legatură</w:t>
      </w:r>
      <w:proofErr w:type="spellEnd"/>
      <w:r w:rsidRPr="008777DD">
        <w:rPr>
          <w:rFonts w:ascii="Arial" w:hAnsi="Arial" w:cs="Arial"/>
        </w:rPr>
        <w:t xml:space="preserve"> cu </w:t>
      </w:r>
      <w:proofErr w:type="spellStart"/>
      <w:r w:rsidRPr="008777DD">
        <w:rPr>
          <w:rFonts w:ascii="Arial" w:hAnsi="Arial" w:cs="Arial"/>
        </w:rPr>
        <w:t>produsele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achiziţionate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şi</w:t>
      </w:r>
      <w:proofErr w:type="spellEnd"/>
      <w:r w:rsidRPr="008777DD">
        <w:rPr>
          <w:rFonts w:ascii="Arial" w:hAnsi="Arial" w:cs="Arial"/>
        </w:rPr>
        <w:t xml:space="preserve"> </w:t>
      </w:r>
    </w:p>
    <w:p w14:paraId="2A2A86D4" w14:textId="43522074" w:rsidR="00B6388E" w:rsidRDefault="00B6388E" w:rsidP="00E05B70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  <w:r w:rsidRPr="008777DD">
        <w:rPr>
          <w:rFonts w:ascii="Arial" w:hAnsi="Arial" w:cs="Arial"/>
        </w:rPr>
        <w:t xml:space="preserve">ii) </w:t>
      </w:r>
      <w:proofErr w:type="spellStart"/>
      <w:r w:rsidRPr="008777DD">
        <w:rPr>
          <w:rFonts w:ascii="Arial" w:hAnsi="Arial" w:cs="Arial"/>
        </w:rPr>
        <w:t>daune-interese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costuri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taxe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şi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cheltuieli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orice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natură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aferente</w:t>
      </w:r>
      <w:proofErr w:type="spellEnd"/>
      <w:r w:rsidRPr="008777DD">
        <w:rPr>
          <w:rFonts w:ascii="Arial" w:hAnsi="Arial" w:cs="Arial"/>
        </w:rPr>
        <w:t xml:space="preserve">, cu </w:t>
      </w:r>
      <w:proofErr w:type="spellStart"/>
      <w:r w:rsidRPr="008777DD">
        <w:rPr>
          <w:rFonts w:ascii="Arial" w:hAnsi="Arial" w:cs="Arial"/>
        </w:rPr>
        <w:t>excepţia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situaţiei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care o </w:t>
      </w:r>
      <w:proofErr w:type="spellStart"/>
      <w:r w:rsidRPr="008777DD">
        <w:rPr>
          <w:rFonts w:ascii="Arial" w:hAnsi="Arial" w:cs="Arial"/>
        </w:rPr>
        <w:t>astfel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încălcare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rezultă</w:t>
      </w:r>
      <w:proofErr w:type="spellEnd"/>
      <w:r w:rsidRPr="008777DD">
        <w:rPr>
          <w:rFonts w:ascii="Arial" w:hAnsi="Arial" w:cs="Arial"/>
        </w:rPr>
        <w:t xml:space="preserve"> din </w:t>
      </w:r>
      <w:proofErr w:type="spellStart"/>
      <w:r w:rsidRPr="008777DD">
        <w:rPr>
          <w:rFonts w:ascii="Arial" w:hAnsi="Arial" w:cs="Arial"/>
        </w:rPr>
        <w:t>respectarea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caietului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sarcini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întocmit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către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achizitor</w:t>
      </w:r>
      <w:proofErr w:type="spellEnd"/>
      <w:r w:rsidRPr="008777DD">
        <w:rPr>
          <w:rFonts w:ascii="Arial" w:hAnsi="Arial" w:cs="Arial"/>
        </w:rPr>
        <w:t>.</w:t>
      </w:r>
    </w:p>
    <w:p w14:paraId="50BD0A54" w14:textId="77777777" w:rsidR="00E05B70" w:rsidRPr="00E05B70" w:rsidRDefault="00E05B70" w:rsidP="00E05B70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</w:p>
    <w:p w14:paraId="111FED93" w14:textId="4B7A861A" w:rsidR="005722C2" w:rsidRPr="008777DD" w:rsidRDefault="005722C2" w:rsidP="008777DD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  <w:r w:rsidRPr="008777DD">
        <w:rPr>
          <w:rFonts w:ascii="Arial" w:hAnsi="Arial" w:cs="Arial"/>
          <w:b/>
          <w:lang w:val="it-IT"/>
        </w:rPr>
        <w:t>7.</w:t>
      </w:r>
      <w:r w:rsidR="00F44CD4">
        <w:rPr>
          <w:rFonts w:ascii="Arial" w:hAnsi="Arial" w:cs="Arial"/>
          <w:b/>
          <w:lang w:val="it-IT"/>
        </w:rPr>
        <w:t xml:space="preserve"> </w:t>
      </w:r>
      <w:r w:rsidRPr="008777DD">
        <w:rPr>
          <w:rFonts w:ascii="Arial" w:hAnsi="Arial" w:cs="Arial"/>
          <w:b/>
          <w:lang w:val="it-IT"/>
        </w:rPr>
        <w:t xml:space="preserve">Obligatiile principale ale </w:t>
      </w:r>
      <w:r w:rsidRPr="0050318A">
        <w:rPr>
          <w:rFonts w:ascii="Arial" w:hAnsi="Arial" w:cs="Arial"/>
          <w:b/>
          <w:i/>
          <w:iCs/>
          <w:color w:val="0070C0"/>
          <w:lang w:val="it-IT"/>
        </w:rPr>
        <w:t>achizitorului</w:t>
      </w:r>
      <w:r w:rsidR="00F44CD4">
        <w:rPr>
          <w:rFonts w:ascii="Arial" w:hAnsi="Arial" w:cs="Arial"/>
          <w:b/>
          <w:i/>
          <w:iCs/>
          <w:color w:val="0070C0"/>
          <w:lang w:val="it-IT"/>
        </w:rPr>
        <w:t xml:space="preserve">/ </w:t>
      </w:r>
      <w:r w:rsidRPr="0050318A">
        <w:rPr>
          <w:rFonts w:ascii="Arial" w:hAnsi="Arial" w:cs="Arial"/>
          <w:b/>
          <w:i/>
          <w:iCs/>
          <w:color w:val="0070C0"/>
          <w:lang w:val="it-IT"/>
        </w:rPr>
        <w:t>beneficiarului</w:t>
      </w:r>
    </w:p>
    <w:p w14:paraId="10E9D561" w14:textId="09E3C274" w:rsidR="005722C2" w:rsidRPr="008777DD" w:rsidRDefault="006F06DF" w:rsidP="008777DD">
      <w:pPr>
        <w:spacing w:after="0" w:line="240" w:lineRule="auto"/>
        <w:jc w:val="both"/>
        <w:rPr>
          <w:rFonts w:ascii="Arial" w:hAnsi="Arial" w:cs="Arial"/>
          <w:lang w:val="it-IT"/>
        </w:rPr>
      </w:pPr>
      <w:r w:rsidRPr="008777DD">
        <w:rPr>
          <w:rFonts w:ascii="Arial" w:hAnsi="Arial" w:cs="Arial"/>
          <w:lang w:val="it-IT"/>
        </w:rPr>
        <w:t>7</w:t>
      </w:r>
      <w:r w:rsidR="005722C2" w:rsidRPr="008777DD">
        <w:rPr>
          <w:rFonts w:ascii="Arial" w:hAnsi="Arial" w:cs="Arial"/>
          <w:lang w:val="it-IT"/>
        </w:rPr>
        <w:t xml:space="preserve">.1. </w:t>
      </w:r>
      <w:r w:rsidR="005722C2" w:rsidRPr="0050318A">
        <w:rPr>
          <w:rFonts w:ascii="Arial" w:hAnsi="Arial" w:cs="Arial"/>
          <w:i/>
          <w:iCs/>
          <w:color w:val="0070C0"/>
          <w:lang w:val="it-IT"/>
        </w:rPr>
        <w:t>Achizitorul</w:t>
      </w:r>
      <w:r w:rsidR="00F44CD4">
        <w:rPr>
          <w:rFonts w:ascii="Arial" w:hAnsi="Arial" w:cs="Arial"/>
          <w:i/>
          <w:iCs/>
          <w:color w:val="0070C0"/>
          <w:lang w:val="it-IT"/>
        </w:rPr>
        <w:t xml:space="preserve">/ </w:t>
      </w:r>
      <w:r w:rsidR="0033156B" w:rsidRPr="0050318A">
        <w:rPr>
          <w:rFonts w:ascii="Arial" w:hAnsi="Arial" w:cs="Arial"/>
          <w:i/>
          <w:iCs/>
          <w:color w:val="0070C0"/>
          <w:lang w:val="it-IT"/>
        </w:rPr>
        <w:t>Beneficiarul</w:t>
      </w:r>
      <w:r w:rsidR="005722C2" w:rsidRPr="0050318A">
        <w:rPr>
          <w:rFonts w:ascii="Arial" w:hAnsi="Arial" w:cs="Arial"/>
          <w:color w:val="0070C0"/>
          <w:lang w:val="it-IT"/>
        </w:rPr>
        <w:t xml:space="preserve"> </w:t>
      </w:r>
      <w:r w:rsidR="005722C2" w:rsidRPr="008777DD">
        <w:rPr>
          <w:rFonts w:ascii="Arial" w:hAnsi="Arial" w:cs="Arial"/>
          <w:lang w:val="it-IT"/>
        </w:rPr>
        <w:t xml:space="preserve">se obliga sa receptioneze </w:t>
      </w:r>
      <w:r w:rsidR="005722C2" w:rsidRPr="0050318A">
        <w:rPr>
          <w:rFonts w:ascii="Arial" w:hAnsi="Arial" w:cs="Arial"/>
          <w:i/>
          <w:iCs/>
          <w:color w:val="0070C0"/>
          <w:lang w:val="it-IT"/>
        </w:rPr>
        <w:t>produsele</w:t>
      </w:r>
      <w:r w:rsidR="00F44CD4">
        <w:rPr>
          <w:rFonts w:ascii="Arial" w:hAnsi="Arial" w:cs="Arial"/>
          <w:i/>
          <w:iCs/>
          <w:color w:val="0070C0"/>
          <w:lang w:val="it-IT"/>
        </w:rPr>
        <w:t xml:space="preserve">/ </w:t>
      </w:r>
      <w:r w:rsidR="000674FC" w:rsidRPr="0050318A">
        <w:rPr>
          <w:rFonts w:ascii="Arial" w:hAnsi="Arial" w:cs="Arial"/>
          <w:i/>
          <w:iCs/>
          <w:color w:val="0070C0"/>
          <w:lang w:val="it-IT"/>
        </w:rPr>
        <w:t>serviciile</w:t>
      </w:r>
      <w:r w:rsidR="005722C2" w:rsidRPr="0050318A">
        <w:rPr>
          <w:rFonts w:ascii="Arial" w:hAnsi="Arial" w:cs="Arial"/>
          <w:color w:val="0070C0"/>
          <w:lang w:val="it-IT"/>
        </w:rPr>
        <w:t xml:space="preserve"> </w:t>
      </w:r>
      <w:r w:rsidR="005722C2" w:rsidRPr="008777DD">
        <w:rPr>
          <w:rFonts w:ascii="Arial" w:hAnsi="Arial" w:cs="Arial"/>
          <w:lang w:val="it-IT"/>
        </w:rPr>
        <w:t>in termenul convenit.</w:t>
      </w:r>
    </w:p>
    <w:p w14:paraId="141F9F9F" w14:textId="623501FB" w:rsidR="00B6388E" w:rsidRDefault="006F06DF" w:rsidP="00E05B70">
      <w:pPr>
        <w:spacing w:after="0" w:line="240" w:lineRule="auto"/>
        <w:jc w:val="both"/>
        <w:rPr>
          <w:rFonts w:ascii="Arial" w:hAnsi="Arial" w:cs="Arial"/>
          <w:lang w:val="it-IT"/>
        </w:rPr>
      </w:pPr>
      <w:r w:rsidRPr="008777DD">
        <w:rPr>
          <w:rFonts w:ascii="Arial" w:hAnsi="Arial" w:cs="Arial"/>
          <w:lang w:val="it-IT"/>
        </w:rPr>
        <w:t>7</w:t>
      </w:r>
      <w:r w:rsidR="005722C2" w:rsidRPr="008777DD">
        <w:rPr>
          <w:rFonts w:ascii="Arial" w:hAnsi="Arial" w:cs="Arial"/>
          <w:lang w:val="it-IT"/>
        </w:rPr>
        <w:t xml:space="preserve">.2. </w:t>
      </w:r>
      <w:r w:rsidR="005722C2" w:rsidRPr="0050318A">
        <w:rPr>
          <w:rFonts w:ascii="Arial" w:hAnsi="Arial" w:cs="Arial"/>
          <w:i/>
          <w:iCs/>
          <w:color w:val="0070C0"/>
          <w:lang w:val="it-IT"/>
        </w:rPr>
        <w:t>Achizitorul</w:t>
      </w:r>
      <w:r w:rsidR="00F44CD4">
        <w:rPr>
          <w:rFonts w:ascii="Arial" w:hAnsi="Arial" w:cs="Arial"/>
          <w:i/>
          <w:iCs/>
          <w:color w:val="0070C0"/>
          <w:lang w:val="it-IT"/>
        </w:rPr>
        <w:t xml:space="preserve">/ </w:t>
      </w:r>
      <w:r w:rsidR="000674FC" w:rsidRPr="0050318A">
        <w:rPr>
          <w:rFonts w:ascii="Arial" w:hAnsi="Arial" w:cs="Arial"/>
          <w:i/>
          <w:iCs/>
          <w:color w:val="0070C0"/>
          <w:lang w:val="it-IT"/>
        </w:rPr>
        <w:t>Beneficiarul</w:t>
      </w:r>
      <w:r w:rsidR="005722C2" w:rsidRPr="0050318A">
        <w:rPr>
          <w:rFonts w:ascii="Arial" w:hAnsi="Arial" w:cs="Arial"/>
          <w:color w:val="0070C0"/>
          <w:lang w:val="it-IT"/>
        </w:rPr>
        <w:t xml:space="preserve"> </w:t>
      </w:r>
      <w:r w:rsidRPr="008777DD">
        <w:rPr>
          <w:rFonts w:ascii="Arial" w:hAnsi="Arial" w:cs="Arial"/>
          <w:lang w:val="it-IT"/>
        </w:rPr>
        <w:t xml:space="preserve">se obliga sa plătească preţul către </w:t>
      </w:r>
      <w:r w:rsidRPr="0050318A">
        <w:rPr>
          <w:rFonts w:ascii="Arial" w:hAnsi="Arial" w:cs="Arial"/>
          <w:i/>
          <w:iCs/>
          <w:color w:val="0070C0"/>
          <w:lang w:val="it-IT"/>
        </w:rPr>
        <w:t>furniz</w:t>
      </w:r>
      <w:r w:rsidRPr="00204548">
        <w:rPr>
          <w:rFonts w:ascii="Arial" w:hAnsi="Arial" w:cs="Arial"/>
          <w:i/>
          <w:iCs/>
          <w:color w:val="0070C0"/>
          <w:lang w:val="it-IT"/>
        </w:rPr>
        <w:t>or</w:t>
      </w:r>
      <w:r w:rsidR="00F44CD4">
        <w:rPr>
          <w:rFonts w:ascii="Arial" w:hAnsi="Arial" w:cs="Arial"/>
          <w:i/>
          <w:iCs/>
          <w:color w:val="0070C0"/>
          <w:lang w:val="it-IT"/>
        </w:rPr>
        <w:t xml:space="preserve">/ </w:t>
      </w:r>
      <w:r w:rsidRPr="00204548">
        <w:rPr>
          <w:rFonts w:ascii="Arial" w:hAnsi="Arial" w:cs="Arial"/>
          <w:i/>
          <w:iCs/>
          <w:color w:val="0070C0"/>
          <w:lang w:val="it-IT"/>
        </w:rPr>
        <w:t xml:space="preserve"> prestator</w:t>
      </w:r>
      <w:r w:rsidRPr="00204548">
        <w:rPr>
          <w:rFonts w:ascii="Arial" w:hAnsi="Arial" w:cs="Arial"/>
          <w:color w:val="0070C0"/>
          <w:lang w:val="it-IT"/>
        </w:rPr>
        <w:t xml:space="preserve"> </w:t>
      </w:r>
      <w:r w:rsidRPr="008777DD">
        <w:rPr>
          <w:rFonts w:ascii="Arial" w:hAnsi="Arial" w:cs="Arial"/>
          <w:lang w:val="it-IT"/>
        </w:rPr>
        <w:t>în termenul de maxim ........ zile de la data emiterii facturii de către acesta, însoţită de documente justificative.</w:t>
      </w:r>
    </w:p>
    <w:p w14:paraId="750A34F8" w14:textId="77777777" w:rsidR="00E05B70" w:rsidRPr="00E05B70" w:rsidRDefault="00E05B70" w:rsidP="00E05B70">
      <w:pPr>
        <w:spacing w:after="0" w:line="240" w:lineRule="auto"/>
        <w:jc w:val="both"/>
        <w:rPr>
          <w:rFonts w:ascii="Arial" w:hAnsi="Arial" w:cs="Arial"/>
          <w:lang w:val="it-IT"/>
        </w:rPr>
      </w:pPr>
    </w:p>
    <w:p w14:paraId="36D0CE66" w14:textId="4D3D0C88" w:rsidR="00AE5082" w:rsidRPr="008777DD" w:rsidRDefault="00AE5082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</w:rPr>
      </w:pPr>
      <w:r w:rsidRPr="008777DD">
        <w:rPr>
          <w:rFonts w:ascii="Arial" w:hAnsi="Arial" w:cs="Arial"/>
          <w:b/>
          <w:bCs/>
        </w:rPr>
        <w:t xml:space="preserve">8. </w:t>
      </w:r>
      <w:proofErr w:type="spellStart"/>
      <w:r w:rsidRPr="008777DD">
        <w:rPr>
          <w:rFonts w:ascii="Arial" w:hAnsi="Arial" w:cs="Arial"/>
          <w:b/>
        </w:rPr>
        <w:t>Sancţiuni</w:t>
      </w:r>
      <w:proofErr w:type="spellEnd"/>
      <w:r w:rsidRPr="008777DD">
        <w:rPr>
          <w:rFonts w:ascii="Arial" w:hAnsi="Arial" w:cs="Arial"/>
          <w:b/>
        </w:rPr>
        <w:t xml:space="preserve"> </w:t>
      </w:r>
      <w:proofErr w:type="spellStart"/>
      <w:r w:rsidRPr="008777DD">
        <w:rPr>
          <w:rFonts w:ascii="Arial" w:hAnsi="Arial" w:cs="Arial"/>
          <w:b/>
        </w:rPr>
        <w:t>pentru</w:t>
      </w:r>
      <w:proofErr w:type="spellEnd"/>
      <w:r w:rsidRPr="008777DD">
        <w:rPr>
          <w:rFonts w:ascii="Arial" w:hAnsi="Arial" w:cs="Arial"/>
          <w:b/>
        </w:rPr>
        <w:t xml:space="preserve"> </w:t>
      </w:r>
      <w:proofErr w:type="spellStart"/>
      <w:r w:rsidRPr="008777DD">
        <w:rPr>
          <w:rFonts w:ascii="Arial" w:hAnsi="Arial" w:cs="Arial"/>
          <w:b/>
        </w:rPr>
        <w:t>neîndeplinirea</w:t>
      </w:r>
      <w:proofErr w:type="spellEnd"/>
      <w:r w:rsidRPr="008777DD">
        <w:rPr>
          <w:rFonts w:ascii="Arial" w:hAnsi="Arial" w:cs="Arial"/>
          <w:b/>
        </w:rPr>
        <w:t xml:space="preserve"> </w:t>
      </w:r>
      <w:proofErr w:type="spellStart"/>
      <w:r w:rsidRPr="008777DD">
        <w:rPr>
          <w:rFonts w:ascii="Arial" w:hAnsi="Arial" w:cs="Arial"/>
          <w:b/>
        </w:rPr>
        <w:t>culpabila</w:t>
      </w:r>
      <w:proofErr w:type="spellEnd"/>
      <w:r w:rsidRPr="008777DD">
        <w:rPr>
          <w:rFonts w:ascii="Arial" w:hAnsi="Arial" w:cs="Arial"/>
          <w:b/>
        </w:rPr>
        <w:t xml:space="preserve"> </w:t>
      </w:r>
      <w:proofErr w:type="gramStart"/>
      <w:r w:rsidRPr="008777DD">
        <w:rPr>
          <w:rFonts w:ascii="Arial" w:hAnsi="Arial" w:cs="Arial"/>
          <w:b/>
        </w:rPr>
        <w:t>a</w:t>
      </w:r>
      <w:proofErr w:type="gramEnd"/>
      <w:r w:rsidRPr="008777DD">
        <w:rPr>
          <w:rFonts w:ascii="Arial" w:hAnsi="Arial" w:cs="Arial"/>
          <w:b/>
        </w:rPr>
        <w:t xml:space="preserve"> </w:t>
      </w:r>
      <w:proofErr w:type="spellStart"/>
      <w:r w:rsidRPr="008777DD">
        <w:rPr>
          <w:rFonts w:ascii="Arial" w:hAnsi="Arial" w:cs="Arial"/>
          <w:b/>
        </w:rPr>
        <w:t>obligaţiilor</w:t>
      </w:r>
      <w:proofErr w:type="spellEnd"/>
      <w:r w:rsidRPr="008777DD">
        <w:rPr>
          <w:rFonts w:ascii="Arial" w:hAnsi="Arial" w:cs="Arial"/>
          <w:b/>
        </w:rPr>
        <w:t xml:space="preserve"> </w:t>
      </w:r>
    </w:p>
    <w:p w14:paraId="038AE2F2" w14:textId="297D9DA3" w:rsidR="00AE5082" w:rsidRPr="008777DD" w:rsidRDefault="00AE5082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 xml:space="preserve">8.1.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cazul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care, din vina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exclusivă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proofErr w:type="gramEnd"/>
      <w:r w:rsidRPr="00204548">
        <w:rPr>
          <w:rFonts w:ascii="Arial" w:hAnsi="Arial" w:cs="Arial"/>
          <w:color w:val="0070C0"/>
        </w:rPr>
        <w:t xml:space="preserve"> </w:t>
      </w:r>
      <w:r w:rsidRPr="008777DD">
        <w:rPr>
          <w:rFonts w:ascii="Arial" w:hAnsi="Arial" w:cs="Arial"/>
        </w:rPr>
        <w:t xml:space="preserve">nu </w:t>
      </w:r>
      <w:proofErr w:type="spellStart"/>
      <w:r w:rsidRPr="008777DD">
        <w:rPr>
          <w:rFonts w:ascii="Arial" w:hAnsi="Arial" w:cs="Arial"/>
        </w:rPr>
        <w:t>reuşeşte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să-şi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îndeplinească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obligaţiile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asumate</w:t>
      </w:r>
      <w:proofErr w:type="spellEnd"/>
      <w:r w:rsidRPr="008777DD">
        <w:rPr>
          <w:rFonts w:ascii="Arial" w:hAnsi="Arial" w:cs="Arial"/>
        </w:rPr>
        <w:t xml:space="preserve"> in termen de 30 de </w:t>
      </w:r>
      <w:proofErr w:type="spellStart"/>
      <w:r w:rsidRPr="008777DD">
        <w:rPr>
          <w:rFonts w:ascii="Arial" w:hAnsi="Arial" w:cs="Arial"/>
        </w:rPr>
        <w:t>zile</w:t>
      </w:r>
      <w:proofErr w:type="spellEnd"/>
      <w:r w:rsidRPr="008777DD">
        <w:rPr>
          <w:rFonts w:ascii="Arial" w:hAnsi="Arial" w:cs="Arial"/>
        </w:rPr>
        <w:t xml:space="preserve"> de la </w:t>
      </w:r>
      <w:proofErr w:type="spellStart"/>
      <w:r w:rsidRPr="008777DD">
        <w:rPr>
          <w:rFonts w:ascii="Arial" w:hAnsi="Arial" w:cs="Arial"/>
        </w:rPr>
        <w:t>expirarea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perioadei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convenite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atunci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achizitorul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End"/>
      <w:r w:rsidRPr="0050318A">
        <w:rPr>
          <w:rFonts w:ascii="Arial" w:hAnsi="Arial" w:cs="Arial"/>
          <w:color w:val="0070C0"/>
        </w:rPr>
        <w:t xml:space="preserve"> </w:t>
      </w:r>
      <w:r w:rsidRPr="008777DD">
        <w:rPr>
          <w:rFonts w:ascii="Arial" w:hAnsi="Arial" w:cs="Arial"/>
        </w:rPr>
        <w:t xml:space="preserve">are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de a deduce din </w:t>
      </w:r>
      <w:proofErr w:type="spellStart"/>
      <w:r w:rsidRPr="008777DD">
        <w:rPr>
          <w:rFonts w:ascii="Arial" w:hAnsi="Arial" w:cs="Arial"/>
        </w:rPr>
        <w:t>preţul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 xml:space="preserve">, ca </w:t>
      </w:r>
      <w:proofErr w:type="spellStart"/>
      <w:r w:rsidRPr="008777DD">
        <w:rPr>
          <w:rFonts w:ascii="Arial" w:hAnsi="Arial" w:cs="Arial"/>
        </w:rPr>
        <w:t>penalităţi</w:t>
      </w:r>
      <w:proofErr w:type="spellEnd"/>
      <w:r w:rsidRPr="008777DD">
        <w:rPr>
          <w:rFonts w:ascii="Arial" w:hAnsi="Arial" w:cs="Arial"/>
        </w:rPr>
        <w:t xml:space="preserve">, o </w:t>
      </w:r>
      <w:proofErr w:type="spellStart"/>
      <w:r w:rsidRPr="008777DD">
        <w:rPr>
          <w:rFonts w:ascii="Arial" w:hAnsi="Arial" w:cs="Arial"/>
        </w:rPr>
        <w:t>sumă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echivalentă</w:t>
      </w:r>
      <w:proofErr w:type="spellEnd"/>
      <w:r w:rsidRPr="008777DD">
        <w:rPr>
          <w:rFonts w:ascii="Arial" w:hAnsi="Arial" w:cs="Arial"/>
        </w:rPr>
        <w:t xml:space="preserve"> cu o </w:t>
      </w:r>
      <w:proofErr w:type="spellStart"/>
      <w:r w:rsidRPr="008777DD">
        <w:rPr>
          <w:rFonts w:ascii="Arial" w:hAnsi="Arial" w:cs="Arial"/>
        </w:rPr>
        <w:t>cotă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procentuală</w:t>
      </w:r>
      <w:proofErr w:type="spellEnd"/>
      <w:r w:rsidRPr="008777DD">
        <w:rPr>
          <w:rFonts w:ascii="Arial" w:hAnsi="Arial" w:cs="Arial"/>
        </w:rPr>
        <w:t xml:space="preserve"> de 0,05% pe zi din </w:t>
      </w:r>
      <w:proofErr w:type="spellStart"/>
      <w:r w:rsidRPr="008777DD">
        <w:rPr>
          <w:rFonts w:ascii="Arial" w:hAnsi="Arial" w:cs="Arial"/>
        </w:rPr>
        <w:t>preţul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dacă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părţile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convin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comun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acord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altfel</w:t>
      </w:r>
      <w:proofErr w:type="spellEnd"/>
      <w:r w:rsidRPr="008777DD">
        <w:rPr>
          <w:rFonts w:ascii="Arial" w:hAnsi="Arial" w:cs="Arial"/>
        </w:rPr>
        <w:t>;</w:t>
      </w:r>
      <w:r w:rsidR="00F44CD4">
        <w:rPr>
          <w:rFonts w:ascii="Arial" w:hAnsi="Arial" w:cs="Arial"/>
        </w:rPr>
        <w:t xml:space="preserve"> </w:t>
      </w:r>
    </w:p>
    <w:p w14:paraId="023100C3" w14:textId="6495F731" w:rsidR="00AE5082" w:rsidRPr="008777DD" w:rsidRDefault="00AE5082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 xml:space="preserve">8.2.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cazul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care </w:t>
      </w:r>
      <w:proofErr w:type="spellStart"/>
      <w:r w:rsidRPr="0050318A">
        <w:rPr>
          <w:rFonts w:ascii="Arial" w:hAnsi="Arial" w:cs="Arial"/>
          <w:i/>
          <w:iCs/>
          <w:color w:val="0070C0"/>
        </w:rPr>
        <w:t>achizitorul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End"/>
      <w:r w:rsidRPr="0050318A">
        <w:rPr>
          <w:rFonts w:ascii="Arial" w:hAnsi="Arial" w:cs="Arial"/>
          <w:color w:val="0070C0"/>
        </w:rPr>
        <w:t xml:space="preserve"> </w:t>
      </w:r>
      <w:r w:rsidRPr="008777DD">
        <w:rPr>
          <w:rFonts w:ascii="Arial" w:hAnsi="Arial" w:cs="Arial"/>
        </w:rPr>
        <w:t xml:space="preserve">din vina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exclusivă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îsi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onorează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facturile</w:t>
      </w:r>
      <w:proofErr w:type="spellEnd"/>
      <w:r w:rsidR="00F44CD4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termen de 30 de </w:t>
      </w:r>
      <w:proofErr w:type="spellStart"/>
      <w:r w:rsidRPr="008777DD">
        <w:rPr>
          <w:rFonts w:ascii="Arial" w:hAnsi="Arial" w:cs="Arial"/>
        </w:rPr>
        <w:t>zile</w:t>
      </w:r>
      <w:proofErr w:type="spellEnd"/>
      <w:r w:rsidRPr="008777DD">
        <w:rPr>
          <w:rFonts w:ascii="Arial" w:hAnsi="Arial" w:cs="Arial"/>
        </w:rPr>
        <w:t xml:space="preserve"> de la </w:t>
      </w:r>
      <w:proofErr w:type="spellStart"/>
      <w:r w:rsidRPr="008777DD">
        <w:rPr>
          <w:rFonts w:ascii="Arial" w:hAnsi="Arial" w:cs="Arial"/>
        </w:rPr>
        <w:t>expirarea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perioadei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convenite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atunci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furnizor</w:t>
      </w:r>
      <w:r w:rsidRPr="00204548">
        <w:rPr>
          <w:rFonts w:ascii="Arial" w:hAnsi="Arial" w:cs="Arial"/>
          <w:i/>
          <w:iCs/>
          <w:color w:val="0070C0"/>
        </w:rPr>
        <w:t>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proofErr w:type="gramEnd"/>
      <w:r w:rsidRPr="00204548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va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sista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="00473431" w:rsidRPr="008777DD">
        <w:rPr>
          <w:rFonts w:ascii="Arial" w:hAnsi="Arial" w:cs="Arial"/>
        </w:rPr>
        <w:t>livrarea</w:t>
      </w:r>
      <w:proofErr w:type="spellEnd"/>
      <w:proofErr w:type="gramStart"/>
      <w:r w:rsidR="00F44CD4">
        <w:rPr>
          <w:rFonts w:ascii="Arial" w:hAnsi="Arial" w:cs="Arial"/>
        </w:rPr>
        <w:t xml:space="preserve">/ </w:t>
      </w:r>
      <w:r w:rsidR="00473431"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prestarea</w:t>
      </w:r>
      <w:proofErr w:type="spellEnd"/>
      <w:proofErr w:type="gram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tuturor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="00473431" w:rsidRPr="0050318A">
        <w:rPr>
          <w:rFonts w:ascii="Arial" w:hAnsi="Arial" w:cs="Arial"/>
          <w:i/>
          <w:iCs/>
          <w:color w:val="0070C0"/>
        </w:rPr>
        <w:t>produselor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473431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serviciilor</w:t>
      </w:r>
      <w:proofErr w:type="spellEnd"/>
      <w:proofErr w:type="gramEnd"/>
      <w:r w:rsidRPr="0050318A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având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de a deduce din </w:t>
      </w:r>
      <w:proofErr w:type="spellStart"/>
      <w:r w:rsidRPr="008777DD">
        <w:rPr>
          <w:rFonts w:ascii="Arial" w:hAnsi="Arial" w:cs="Arial"/>
        </w:rPr>
        <w:t>preţul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 xml:space="preserve">, ca </w:t>
      </w:r>
      <w:proofErr w:type="spellStart"/>
      <w:r w:rsidRPr="008777DD">
        <w:rPr>
          <w:rFonts w:ascii="Arial" w:hAnsi="Arial" w:cs="Arial"/>
        </w:rPr>
        <w:t>penalităţi</w:t>
      </w:r>
      <w:proofErr w:type="spellEnd"/>
      <w:r w:rsidRPr="008777DD">
        <w:rPr>
          <w:rFonts w:ascii="Arial" w:hAnsi="Arial" w:cs="Arial"/>
        </w:rPr>
        <w:t xml:space="preserve">, o </w:t>
      </w:r>
      <w:proofErr w:type="spellStart"/>
      <w:r w:rsidRPr="008777DD">
        <w:rPr>
          <w:rFonts w:ascii="Arial" w:hAnsi="Arial" w:cs="Arial"/>
        </w:rPr>
        <w:t>suma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echivalentă</w:t>
      </w:r>
      <w:proofErr w:type="spellEnd"/>
      <w:r w:rsidRPr="008777DD">
        <w:rPr>
          <w:rFonts w:ascii="Arial" w:hAnsi="Arial" w:cs="Arial"/>
        </w:rPr>
        <w:t xml:space="preserve"> cu o </w:t>
      </w:r>
      <w:proofErr w:type="spellStart"/>
      <w:r w:rsidRPr="008777DD">
        <w:rPr>
          <w:rFonts w:ascii="Arial" w:hAnsi="Arial" w:cs="Arial"/>
        </w:rPr>
        <w:t>cota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procentuala</w:t>
      </w:r>
      <w:proofErr w:type="spellEnd"/>
      <w:r w:rsidRPr="008777DD">
        <w:rPr>
          <w:rFonts w:ascii="Arial" w:hAnsi="Arial" w:cs="Arial"/>
        </w:rPr>
        <w:t xml:space="preserve"> de 0,05% pe zi din </w:t>
      </w:r>
      <w:proofErr w:type="spellStart"/>
      <w:r w:rsidRPr="008777DD">
        <w:rPr>
          <w:rFonts w:ascii="Arial" w:hAnsi="Arial" w:cs="Arial"/>
        </w:rPr>
        <w:t>plata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neefectuata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dacă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părţile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convin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comun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acord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altfel</w:t>
      </w:r>
      <w:proofErr w:type="spellEnd"/>
      <w:r w:rsidRPr="008777DD">
        <w:rPr>
          <w:rFonts w:ascii="Arial" w:hAnsi="Arial" w:cs="Arial"/>
        </w:rPr>
        <w:t xml:space="preserve">. </w:t>
      </w:r>
    </w:p>
    <w:p w14:paraId="2CF6D7B6" w14:textId="6C7DD6CA" w:rsidR="00AE5082" w:rsidRPr="008777DD" w:rsidRDefault="00AE5082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 xml:space="preserve">8.3. </w:t>
      </w:r>
      <w:proofErr w:type="spellStart"/>
      <w:r w:rsidRPr="008777DD">
        <w:rPr>
          <w:rFonts w:ascii="Arial" w:hAnsi="Arial" w:cs="Arial"/>
        </w:rPr>
        <w:t>Nerespectarea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obligaţiilor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asumate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prin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prezentul</w:t>
      </w:r>
      <w:proofErr w:type="spellEnd"/>
      <w:r w:rsidRPr="008777DD">
        <w:rPr>
          <w:rFonts w:ascii="Arial" w:hAnsi="Arial" w:cs="Arial"/>
        </w:rPr>
        <w:t xml:space="preserve"> contract de </w:t>
      </w:r>
      <w:proofErr w:type="spellStart"/>
      <w:r w:rsidRPr="008777DD">
        <w:rPr>
          <w:rFonts w:ascii="Arial" w:hAnsi="Arial" w:cs="Arial"/>
        </w:rPr>
        <w:t>către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una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dintre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părţi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mod </w:t>
      </w:r>
      <w:proofErr w:type="spellStart"/>
      <w:r w:rsidRPr="008777DD">
        <w:rPr>
          <w:rFonts w:ascii="Arial" w:hAnsi="Arial" w:cs="Arial"/>
        </w:rPr>
        <w:t>culpabil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repetat</w:t>
      </w:r>
      <w:proofErr w:type="spellEnd"/>
      <w:r w:rsidRPr="008777DD">
        <w:rPr>
          <w:rFonts w:ascii="Arial" w:hAnsi="Arial" w:cs="Arial"/>
        </w:rPr>
        <w:t xml:space="preserve">, da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părţii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lezate</w:t>
      </w:r>
      <w:proofErr w:type="spellEnd"/>
      <w:r w:rsidRPr="008777DD">
        <w:rPr>
          <w:rFonts w:ascii="Arial" w:hAnsi="Arial" w:cs="Arial"/>
        </w:rPr>
        <w:t xml:space="preserve"> de a </w:t>
      </w:r>
      <w:proofErr w:type="spellStart"/>
      <w:r w:rsidRPr="008777DD">
        <w:rPr>
          <w:rFonts w:ascii="Arial" w:hAnsi="Arial" w:cs="Arial"/>
        </w:rPr>
        <w:t>considera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drept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reziliat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de a </w:t>
      </w:r>
      <w:proofErr w:type="spellStart"/>
      <w:r w:rsidRPr="008777DD">
        <w:rPr>
          <w:rFonts w:ascii="Arial" w:hAnsi="Arial" w:cs="Arial"/>
        </w:rPr>
        <w:t>pretinde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plata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daune-interese</w:t>
      </w:r>
      <w:proofErr w:type="spellEnd"/>
      <w:r w:rsidRPr="008777DD">
        <w:rPr>
          <w:rFonts w:ascii="Arial" w:hAnsi="Arial" w:cs="Arial"/>
        </w:rPr>
        <w:t>.</w:t>
      </w:r>
    </w:p>
    <w:p w14:paraId="01D46B4C" w14:textId="270A51A0" w:rsidR="00497133" w:rsidRPr="008777DD" w:rsidRDefault="00AE5082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 xml:space="preserve">8.4. </w:t>
      </w:r>
      <w:proofErr w:type="spellStart"/>
      <w:r w:rsidRPr="0050318A">
        <w:rPr>
          <w:rFonts w:ascii="Arial" w:hAnsi="Arial" w:cs="Arial"/>
          <w:i/>
          <w:iCs/>
          <w:color w:val="0070C0"/>
        </w:rPr>
        <w:t>Achizitorul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7112C2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7112C2"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End"/>
      <w:r w:rsidRPr="0050318A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îşi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rezervă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de a </w:t>
      </w:r>
      <w:proofErr w:type="spellStart"/>
      <w:r w:rsidRPr="008777DD">
        <w:rPr>
          <w:rFonts w:ascii="Arial" w:hAnsi="Arial" w:cs="Arial"/>
        </w:rPr>
        <w:t>renunţa</w:t>
      </w:r>
      <w:proofErr w:type="spellEnd"/>
      <w:r w:rsidRPr="008777DD">
        <w:rPr>
          <w:rFonts w:ascii="Arial" w:hAnsi="Arial" w:cs="Arial"/>
        </w:rPr>
        <w:t xml:space="preserve"> la contract, </w:t>
      </w:r>
      <w:proofErr w:type="spellStart"/>
      <w:r w:rsidRPr="008777DD">
        <w:rPr>
          <w:rFonts w:ascii="Arial" w:hAnsi="Arial" w:cs="Arial"/>
        </w:rPr>
        <w:t>printr</w:t>
      </w:r>
      <w:proofErr w:type="spellEnd"/>
      <w:r w:rsidRPr="008777DD">
        <w:rPr>
          <w:rFonts w:ascii="Arial" w:hAnsi="Arial" w:cs="Arial"/>
        </w:rPr>
        <w:t xml:space="preserve">-o </w:t>
      </w:r>
      <w:proofErr w:type="spellStart"/>
      <w:r w:rsidRPr="008777DD">
        <w:rPr>
          <w:rFonts w:ascii="Arial" w:hAnsi="Arial" w:cs="Arial"/>
        </w:rPr>
        <w:t>notificare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scrisa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adresata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="007112C2" w:rsidRPr="00204548">
        <w:rPr>
          <w:rFonts w:ascii="Arial" w:hAnsi="Arial" w:cs="Arial"/>
          <w:i/>
          <w:iCs/>
          <w:color w:val="0070C0"/>
        </w:rPr>
        <w:t>furnizorului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7112C2"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prestatorului</w:t>
      </w:r>
      <w:proofErr w:type="spellEnd"/>
      <w:proofErr w:type="gram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fără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nicio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compensaţie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daca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acesta</w:t>
      </w:r>
      <w:proofErr w:type="spellEnd"/>
      <w:r w:rsidRPr="008777DD">
        <w:rPr>
          <w:rFonts w:ascii="Arial" w:hAnsi="Arial" w:cs="Arial"/>
        </w:rPr>
        <w:t xml:space="preserve"> din </w:t>
      </w:r>
      <w:proofErr w:type="spellStart"/>
      <w:r w:rsidRPr="008777DD">
        <w:rPr>
          <w:rFonts w:ascii="Arial" w:hAnsi="Arial" w:cs="Arial"/>
        </w:rPr>
        <w:t>urma</w:t>
      </w:r>
      <w:proofErr w:type="spellEnd"/>
      <w:r w:rsidRPr="008777DD">
        <w:rPr>
          <w:rFonts w:ascii="Arial" w:hAnsi="Arial" w:cs="Arial"/>
        </w:rPr>
        <w:t xml:space="preserve"> da </w:t>
      </w:r>
      <w:proofErr w:type="spellStart"/>
      <w:r w:rsidRPr="008777DD">
        <w:rPr>
          <w:rFonts w:ascii="Arial" w:hAnsi="Arial" w:cs="Arial"/>
        </w:rPr>
        <w:t>faliment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isi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executa</w:t>
      </w:r>
      <w:proofErr w:type="spellEnd"/>
      <w:r w:rsidRPr="008777DD">
        <w:rPr>
          <w:rFonts w:ascii="Arial" w:hAnsi="Arial" w:cs="Arial"/>
        </w:rPr>
        <w:t xml:space="preserve"> in mod </w:t>
      </w:r>
      <w:proofErr w:type="spellStart"/>
      <w:r w:rsidRPr="008777DD">
        <w:rPr>
          <w:rFonts w:ascii="Arial" w:hAnsi="Arial" w:cs="Arial"/>
        </w:rPr>
        <w:t>culpabil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obligaţiile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asumate</w:t>
      </w:r>
      <w:proofErr w:type="spellEnd"/>
      <w:r w:rsidRPr="008777DD">
        <w:rPr>
          <w:rFonts w:ascii="Arial" w:hAnsi="Arial" w:cs="Arial"/>
        </w:rPr>
        <w:t xml:space="preserve">, cu </w:t>
      </w:r>
      <w:proofErr w:type="spellStart"/>
      <w:r w:rsidRPr="008777DD">
        <w:rPr>
          <w:rFonts w:ascii="Arial" w:hAnsi="Arial" w:cs="Arial"/>
        </w:rPr>
        <w:t>condiţia</w:t>
      </w:r>
      <w:proofErr w:type="spellEnd"/>
      <w:r w:rsidRPr="008777DD">
        <w:rPr>
          <w:rFonts w:ascii="Arial" w:hAnsi="Arial" w:cs="Arial"/>
        </w:rPr>
        <w:t xml:space="preserve"> ca </w:t>
      </w:r>
      <w:proofErr w:type="spellStart"/>
      <w:r w:rsidRPr="008777DD">
        <w:rPr>
          <w:rFonts w:ascii="Arial" w:hAnsi="Arial" w:cs="Arial"/>
        </w:rPr>
        <w:t>aceasta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anulare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nu </w:t>
      </w:r>
      <w:proofErr w:type="spellStart"/>
      <w:r w:rsidRPr="008777DD">
        <w:rPr>
          <w:rFonts w:ascii="Arial" w:hAnsi="Arial" w:cs="Arial"/>
        </w:rPr>
        <w:t>prejudicieze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afecteze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la </w:t>
      </w:r>
      <w:proofErr w:type="spellStart"/>
      <w:r w:rsidRPr="008777DD">
        <w:rPr>
          <w:rFonts w:ascii="Arial" w:hAnsi="Arial" w:cs="Arial"/>
        </w:rPr>
        <w:t>acţiune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despăgubire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pentru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="007112C2" w:rsidRPr="00204548">
        <w:rPr>
          <w:rFonts w:ascii="Arial" w:hAnsi="Arial" w:cs="Arial"/>
          <w:i/>
          <w:iCs/>
          <w:color w:val="0070C0"/>
        </w:rPr>
        <w:t>furnizor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7112C2"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</w:t>
      </w:r>
      <w:proofErr w:type="spellEnd"/>
      <w:proofErr w:type="gramEnd"/>
      <w:r w:rsidRPr="00204548">
        <w:rPr>
          <w:rFonts w:ascii="Arial" w:hAnsi="Arial" w:cs="Arial"/>
          <w:i/>
          <w:iCs/>
          <w:color w:val="0070C0"/>
        </w:rPr>
        <w:t>.</w:t>
      </w:r>
      <w:r w:rsidRPr="00204548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acest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caz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="00C85E15"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C85E15"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proofErr w:type="gramEnd"/>
      <w:r w:rsidRPr="00204548">
        <w:rPr>
          <w:rFonts w:ascii="Arial" w:hAnsi="Arial" w:cs="Arial"/>
          <w:color w:val="0070C0"/>
        </w:rPr>
        <w:t xml:space="preserve"> </w:t>
      </w:r>
      <w:r w:rsidRPr="008777DD">
        <w:rPr>
          <w:rFonts w:ascii="Arial" w:hAnsi="Arial" w:cs="Arial"/>
        </w:rPr>
        <w:t xml:space="preserve">are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de a </w:t>
      </w:r>
      <w:proofErr w:type="spellStart"/>
      <w:r w:rsidRPr="008777DD">
        <w:rPr>
          <w:rFonts w:ascii="Arial" w:hAnsi="Arial" w:cs="Arial"/>
        </w:rPr>
        <w:t>pretinde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numai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plata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corespunzătoare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pentru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partea</w:t>
      </w:r>
      <w:proofErr w:type="spellEnd"/>
      <w:r w:rsidRPr="008777DD">
        <w:rPr>
          <w:rFonts w:ascii="Arial" w:hAnsi="Arial" w:cs="Arial"/>
        </w:rPr>
        <w:t xml:space="preserve"> din contract </w:t>
      </w:r>
      <w:proofErr w:type="spellStart"/>
      <w:r w:rsidRPr="008777DD">
        <w:rPr>
          <w:rFonts w:ascii="Arial" w:hAnsi="Arial" w:cs="Arial"/>
        </w:rPr>
        <w:t>îndeplinita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până</w:t>
      </w:r>
      <w:proofErr w:type="spellEnd"/>
      <w:r w:rsidRPr="008777DD">
        <w:rPr>
          <w:rFonts w:ascii="Arial" w:hAnsi="Arial" w:cs="Arial"/>
        </w:rPr>
        <w:t xml:space="preserve"> la data </w:t>
      </w:r>
      <w:proofErr w:type="spellStart"/>
      <w:r w:rsidRPr="008777DD">
        <w:rPr>
          <w:rFonts w:ascii="Arial" w:hAnsi="Arial" w:cs="Arial"/>
        </w:rPr>
        <w:t>denunţării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unilaterale</w:t>
      </w:r>
      <w:proofErr w:type="spellEnd"/>
      <w:r w:rsidRPr="008777DD">
        <w:rPr>
          <w:rFonts w:ascii="Arial" w:hAnsi="Arial" w:cs="Arial"/>
        </w:rPr>
        <w:t xml:space="preserve"> a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 xml:space="preserve">. </w:t>
      </w:r>
    </w:p>
    <w:p w14:paraId="0510E63F" w14:textId="77777777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</w:p>
    <w:p w14:paraId="332E57B8" w14:textId="2831B328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  <w:bCs/>
        </w:rPr>
      </w:pPr>
      <w:r w:rsidRPr="008777DD">
        <w:rPr>
          <w:rFonts w:ascii="Arial" w:hAnsi="Arial" w:cs="Arial"/>
          <w:b/>
          <w:bCs/>
        </w:rPr>
        <w:t xml:space="preserve">9. </w:t>
      </w:r>
      <w:proofErr w:type="spellStart"/>
      <w:r w:rsidRPr="008777DD">
        <w:rPr>
          <w:rFonts w:ascii="Arial" w:hAnsi="Arial" w:cs="Arial"/>
          <w:b/>
          <w:bCs/>
        </w:rPr>
        <w:t>Recepţie</w:t>
      </w:r>
      <w:proofErr w:type="spellEnd"/>
      <w:r w:rsidRPr="008777DD">
        <w:rPr>
          <w:rFonts w:ascii="Arial" w:hAnsi="Arial" w:cs="Arial"/>
          <w:b/>
          <w:bCs/>
        </w:rPr>
        <w:t xml:space="preserve"> </w:t>
      </w:r>
      <w:proofErr w:type="spellStart"/>
      <w:r w:rsidRPr="008777DD">
        <w:rPr>
          <w:rFonts w:ascii="Arial" w:hAnsi="Arial" w:cs="Arial"/>
          <w:b/>
          <w:bCs/>
        </w:rPr>
        <w:t>şi</w:t>
      </w:r>
      <w:proofErr w:type="spellEnd"/>
      <w:r w:rsidRPr="008777DD">
        <w:rPr>
          <w:rFonts w:ascii="Arial" w:hAnsi="Arial" w:cs="Arial"/>
          <w:b/>
          <w:bCs/>
        </w:rPr>
        <w:t xml:space="preserve"> </w:t>
      </w:r>
      <w:proofErr w:type="spellStart"/>
      <w:r w:rsidRPr="008777DD">
        <w:rPr>
          <w:rFonts w:ascii="Arial" w:hAnsi="Arial" w:cs="Arial"/>
          <w:b/>
          <w:bCs/>
        </w:rPr>
        <w:t>verificări</w:t>
      </w:r>
      <w:proofErr w:type="spellEnd"/>
    </w:p>
    <w:p w14:paraId="13E7F494" w14:textId="18CDD8C4" w:rsidR="00497133" w:rsidRPr="008777DD" w:rsidRDefault="00C6195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Cs/>
        </w:rPr>
      </w:pPr>
      <w:proofErr w:type="spellStart"/>
      <w:r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i/>
          <w:iCs/>
          <w:color w:val="0070C0"/>
        </w:rPr>
        <w:t>a</w:t>
      </w:r>
      <w:r w:rsidR="00497133" w:rsidRPr="0050318A">
        <w:rPr>
          <w:rFonts w:ascii="Arial" w:hAnsi="Arial" w:cs="Arial"/>
          <w:i/>
          <w:iCs/>
          <w:color w:val="0070C0"/>
        </w:rPr>
        <w:t>chizitorul</w:t>
      </w:r>
      <w:proofErr w:type="spellEnd"/>
      <w:proofErr w:type="gramEnd"/>
      <w:r w:rsidR="00497133" w:rsidRPr="0050318A">
        <w:rPr>
          <w:rFonts w:ascii="Arial" w:hAnsi="Arial" w:cs="Arial"/>
          <w:bCs/>
          <w:color w:val="0070C0"/>
        </w:rPr>
        <w:t xml:space="preserve"> </w:t>
      </w:r>
      <w:r w:rsidR="00497133" w:rsidRPr="008777DD">
        <w:rPr>
          <w:rFonts w:ascii="Arial" w:hAnsi="Arial" w:cs="Arial"/>
          <w:bCs/>
        </w:rPr>
        <w:t xml:space="preserve">are </w:t>
      </w:r>
      <w:proofErr w:type="spellStart"/>
      <w:r w:rsidR="00497133" w:rsidRPr="008777DD">
        <w:rPr>
          <w:rFonts w:ascii="Arial" w:hAnsi="Arial" w:cs="Arial"/>
          <w:bCs/>
        </w:rPr>
        <w:t>dreptul</w:t>
      </w:r>
      <w:proofErr w:type="spellEnd"/>
      <w:r w:rsidR="00497133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şi</w:t>
      </w:r>
      <w:proofErr w:type="spellEnd"/>
      <w:r w:rsidR="00497133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obligaţia</w:t>
      </w:r>
      <w:proofErr w:type="spellEnd"/>
      <w:r w:rsidR="00497133" w:rsidRPr="008777DD">
        <w:rPr>
          <w:rFonts w:ascii="Arial" w:hAnsi="Arial" w:cs="Arial"/>
          <w:bCs/>
        </w:rPr>
        <w:t xml:space="preserve"> de a </w:t>
      </w:r>
      <w:proofErr w:type="spellStart"/>
      <w:r w:rsidR="00497133" w:rsidRPr="008777DD">
        <w:rPr>
          <w:rFonts w:ascii="Arial" w:hAnsi="Arial" w:cs="Arial"/>
          <w:bCs/>
        </w:rPr>
        <w:t>verifica</w:t>
      </w:r>
      <w:proofErr w:type="spellEnd"/>
      <w:r w:rsidR="00497133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modul</w:t>
      </w:r>
      <w:proofErr w:type="spellEnd"/>
      <w:r w:rsidR="00497133" w:rsidRPr="008777DD">
        <w:rPr>
          <w:rFonts w:ascii="Arial" w:hAnsi="Arial" w:cs="Arial"/>
          <w:bCs/>
        </w:rPr>
        <w:t xml:space="preserve"> de </w:t>
      </w:r>
      <w:proofErr w:type="spellStart"/>
      <w:r w:rsidRPr="008777DD">
        <w:rPr>
          <w:rFonts w:ascii="Arial" w:hAnsi="Arial" w:cs="Arial"/>
          <w:bCs/>
        </w:rPr>
        <w:t>livrare</w:t>
      </w:r>
      <w:proofErr w:type="spellEnd"/>
      <w:proofErr w:type="gramStart"/>
      <w:r w:rsidR="00F44CD4">
        <w:rPr>
          <w:rFonts w:ascii="Arial" w:hAnsi="Arial" w:cs="Arial"/>
          <w:bCs/>
        </w:rPr>
        <w:t xml:space="preserve">/ </w:t>
      </w:r>
      <w:r w:rsidR="00EC7DE7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prestare</w:t>
      </w:r>
      <w:proofErr w:type="spellEnd"/>
      <w:proofErr w:type="gramEnd"/>
      <w:r w:rsidR="00497133" w:rsidRPr="008777DD">
        <w:rPr>
          <w:rFonts w:ascii="Arial" w:hAnsi="Arial" w:cs="Arial"/>
          <w:bCs/>
        </w:rPr>
        <w:t xml:space="preserve"> a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produselor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="00497133" w:rsidRPr="0050318A">
        <w:rPr>
          <w:rFonts w:ascii="Arial" w:hAnsi="Arial" w:cs="Arial"/>
          <w:bCs/>
          <w:i/>
          <w:iCs/>
          <w:color w:val="0070C0"/>
        </w:rPr>
        <w:t>serviciilor</w:t>
      </w:r>
      <w:proofErr w:type="spellEnd"/>
      <w:proofErr w:type="gramEnd"/>
      <w:r w:rsidR="00497133" w:rsidRPr="0050318A">
        <w:rPr>
          <w:rFonts w:ascii="Arial" w:hAnsi="Arial" w:cs="Arial"/>
          <w:bCs/>
          <w:color w:val="0070C0"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pentru</w:t>
      </w:r>
      <w:proofErr w:type="spellEnd"/>
      <w:r w:rsidR="00497133" w:rsidRPr="008777DD">
        <w:rPr>
          <w:rFonts w:ascii="Arial" w:hAnsi="Arial" w:cs="Arial"/>
          <w:bCs/>
        </w:rPr>
        <w:t xml:space="preserve"> a </w:t>
      </w:r>
      <w:proofErr w:type="spellStart"/>
      <w:r w:rsidR="00497133" w:rsidRPr="008777DD">
        <w:rPr>
          <w:rFonts w:ascii="Arial" w:hAnsi="Arial" w:cs="Arial"/>
          <w:bCs/>
        </w:rPr>
        <w:t>stabili</w:t>
      </w:r>
      <w:proofErr w:type="spellEnd"/>
      <w:r w:rsidR="00497133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conformitatea</w:t>
      </w:r>
      <w:proofErr w:type="spellEnd"/>
      <w:r w:rsidR="00497133" w:rsidRPr="008777DD">
        <w:rPr>
          <w:rFonts w:ascii="Arial" w:hAnsi="Arial" w:cs="Arial"/>
          <w:bCs/>
        </w:rPr>
        <w:t xml:space="preserve"> lor cu </w:t>
      </w:r>
      <w:proofErr w:type="spellStart"/>
      <w:r w:rsidR="00497133" w:rsidRPr="008777DD">
        <w:rPr>
          <w:rFonts w:ascii="Arial" w:hAnsi="Arial" w:cs="Arial"/>
          <w:bCs/>
        </w:rPr>
        <w:t>prevederile</w:t>
      </w:r>
      <w:proofErr w:type="spellEnd"/>
      <w:r w:rsidR="00497133" w:rsidRPr="008777DD">
        <w:rPr>
          <w:rFonts w:ascii="Arial" w:hAnsi="Arial" w:cs="Arial"/>
          <w:bCs/>
        </w:rPr>
        <w:t xml:space="preserve"> </w:t>
      </w:r>
      <w:proofErr w:type="spellStart"/>
      <w:r w:rsidR="00497133" w:rsidRPr="008777DD">
        <w:rPr>
          <w:rFonts w:ascii="Arial" w:hAnsi="Arial" w:cs="Arial"/>
          <w:bCs/>
        </w:rPr>
        <w:t>prezentului</w:t>
      </w:r>
      <w:proofErr w:type="spellEnd"/>
      <w:r w:rsidR="00497133" w:rsidRPr="008777DD">
        <w:rPr>
          <w:rFonts w:ascii="Arial" w:hAnsi="Arial" w:cs="Arial"/>
          <w:bCs/>
        </w:rPr>
        <w:t xml:space="preserve"> contract cu </w:t>
      </w:r>
      <w:proofErr w:type="spellStart"/>
      <w:r w:rsidR="00497133" w:rsidRPr="008777DD">
        <w:rPr>
          <w:rFonts w:ascii="Arial" w:hAnsi="Arial" w:cs="Arial"/>
          <w:bCs/>
        </w:rPr>
        <w:t>anexele</w:t>
      </w:r>
      <w:proofErr w:type="spellEnd"/>
      <w:r w:rsidR="00497133" w:rsidRPr="008777DD">
        <w:rPr>
          <w:rFonts w:ascii="Arial" w:hAnsi="Arial" w:cs="Arial"/>
          <w:bCs/>
        </w:rPr>
        <w:t xml:space="preserve"> sale.</w:t>
      </w:r>
    </w:p>
    <w:p w14:paraId="449E9739" w14:textId="77777777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  <w:bCs/>
        </w:rPr>
      </w:pPr>
    </w:p>
    <w:p w14:paraId="131C4E29" w14:textId="7679BF1D" w:rsidR="00497133" w:rsidRPr="008777DD" w:rsidRDefault="00EC7DE7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  <w:bCs/>
        </w:rPr>
      </w:pPr>
      <w:r w:rsidRPr="008777DD">
        <w:rPr>
          <w:rFonts w:ascii="Arial" w:hAnsi="Arial" w:cs="Arial"/>
          <w:b/>
          <w:bCs/>
        </w:rPr>
        <w:t>10</w:t>
      </w:r>
      <w:r w:rsidR="00497133" w:rsidRPr="008777DD">
        <w:rPr>
          <w:rFonts w:ascii="Arial" w:hAnsi="Arial" w:cs="Arial"/>
          <w:b/>
          <w:bCs/>
        </w:rPr>
        <w:t xml:space="preserve">. </w:t>
      </w:r>
      <w:proofErr w:type="spellStart"/>
      <w:r w:rsidR="00497133" w:rsidRPr="008777DD">
        <w:rPr>
          <w:rFonts w:ascii="Arial" w:hAnsi="Arial" w:cs="Arial"/>
          <w:b/>
          <w:bCs/>
        </w:rPr>
        <w:t>Începere</w:t>
      </w:r>
      <w:proofErr w:type="spellEnd"/>
      <w:r w:rsidR="00497133" w:rsidRPr="008777DD">
        <w:rPr>
          <w:rFonts w:ascii="Arial" w:hAnsi="Arial" w:cs="Arial"/>
          <w:b/>
          <w:bCs/>
        </w:rPr>
        <w:t xml:space="preserve">, </w:t>
      </w:r>
      <w:proofErr w:type="spellStart"/>
      <w:r w:rsidR="00497133" w:rsidRPr="008777DD">
        <w:rPr>
          <w:rFonts w:ascii="Arial" w:hAnsi="Arial" w:cs="Arial"/>
          <w:b/>
          <w:bCs/>
        </w:rPr>
        <w:t>finalizare</w:t>
      </w:r>
      <w:proofErr w:type="spellEnd"/>
      <w:r w:rsidR="00497133" w:rsidRPr="008777DD">
        <w:rPr>
          <w:rFonts w:ascii="Arial" w:hAnsi="Arial" w:cs="Arial"/>
          <w:b/>
          <w:bCs/>
        </w:rPr>
        <w:t xml:space="preserve">, </w:t>
      </w:r>
      <w:proofErr w:type="spellStart"/>
      <w:r w:rsidR="00497133" w:rsidRPr="008777DD">
        <w:rPr>
          <w:rFonts w:ascii="Arial" w:hAnsi="Arial" w:cs="Arial"/>
          <w:b/>
          <w:bCs/>
        </w:rPr>
        <w:t>întârzieri</w:t>
      </w:r>
      <w:proofErr w:type="spellEnd"/>
      <w:r w:rsidR="00497133" w:rsidRPr="008777DD">
        <w:rPr>
          <w:rFonts w:ascii="Arial" w:hAnsi="Arial" w:cs="Arial"/>
          <w:b/>
          <w:bCs/>
        </w:rPr>
        <w:t xml:space="preserve">, </w:t>
      </w:r>
      <w:proofErr w:type="spellStart"/>
      <w:r w:rsidR="00497133" w:rsidRPr="008777DD">
        <w:rPr>
          <w:rFonts w:ascii="Arial" w:hAnsi="Arial" w:cs="Arial"/>
          <w:b/>
          <w:bCs/>
        </w:rPr>
        <w:t>sistare</w:t>
      </w:r>
      <w:proofErr w:type="spellEnd"/>
      <w:r w:rsidR="00497133" w:rsidRPr="008777DD">
        <w:rPr>
          <w:rFonts w:ascii="Arial" w:hAnsi="Arial" w:cs="Arial"/>
          <w:b/>
          <w:bCs/>
        </w:rPr>
        <w:t>.</w:t>
      </w:r>
    </w:p>
    <w:p w14:paraId="3FEF3650" w14:textId="56A65CF7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Cs/>
        </w:rPr>
      </w:pPr>
      <w:proofErr w:type="spellStart"/>
      <w:r w:rsidRPr="008777DD">
        <w:rPr>
          <w:rFonts w:ascii="Arial" w:hAnsi="Arial" w:cs="Arial"/>
          <w:bCs/>
        </w:rPr>
        <w:t>Dacă</w:t>
      </w:r>
      <w:proofErr w:type="spellEnd"/>
      <w:r w:rsidRPr="008777DD">
        <w:rPr>
          <w:rFonts w:ascii="Arial" w:hAnsi="Arial" w:cs="Arial"/>
          <w:bCs/>
        </w:rPr>
        <w:t xml:space="preserve"> pe </w:t>
      </w:r>
      <w:proofErr w:type="spellStart"/>
      <w:r w:rsidRPr="008777DD">
        <w:rPr>
          <w:rFonts w:ascii="Arial" w:hAnsi="Arial" w:cs="Arial"/>
          <w:bCs/>
        </w:rPr>
        <w:t>perioada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livrarii</w:t>
      </w:r>
      <w:proofErr w:type="spellEnd"/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produselor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prestarii</w:t>
      </w:r>
      <w:proofErr w:type="spellEnd"/>
      <w:proofErr w:type="gramEnd"/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bCs/>
          <w:i/>
          <w:iCs/>
          <w:color w:val="0070C0"/>
        </w:rPr>
        <w:t>serviciilor</w:t>
      </w:r>
      <w:proofErr w:type="spellEnd"/>
      <w:r w:rsidRPr="008777DD">
        <w:rPr>
          <w:rFonts w:ascii="Arial" w:hAnsi="Arial" w:cs="Arial"/>
          <w:bCs/>
        </w:rPr>
        <w:t xml:space="preserve">, din </w:t>
      </w:r>
      <w:proofErr w:type="spellStart"/>
      <w:r w:rsidRPr="008777DD">
        <w:rPr>
          <w:rFonts w:ascii="Arial" w:hAnsi="Arial" w:cs="Arial"/>
          <w:bCs/>
        </w:rPr>
        <w:t>cauze</w:t>
      </w:r>
      <w:proofErr w:type="spellEnd"/>
      <w:r w:rsidRPr="008777DD">
        <w:rPr>
          <w:rFonts w:ascii="Arial" w:hAnsi="Arial" w:cs="Arial"/>
          <w:bCs/>
        </w:rPr>
        <w:t xml:space="preserve"> care nu se </w:t>
      </w:r>
      <w:proofErr w:type="spellStart"/>
      <w:r w:rsidRPr="008777DD">
        <w:rPr>
          <w:rFonts w:ascii="Arial" w:hAnsi="Arial" w:cs="Arial"/>
          <w:bCs/>
        </w:rPr>
        <w:t>datorează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="00EC7DE7" w:rsidRPr="00204548">
        <w:rPr>
          <w:rFonts w:ascii="Arial" w:hAnsi="Arial" w:cs="Arial"/>
          <w:bCs/>
          <w:i/>
          <w:iCs/>
          <w:color w:val="0070C0"/>
        </w:rPr>
        <w:t>furnizorului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204548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bCs/>
          <w:i/>
          <w:iCs/>
          <w:color w:val="0070C0"/>
        </w:rPr>
        <w:t>prestatorului</w:t>
      </w:r>
      <w:proofErr w:type="spellEnd"/>
      <w:proofErr w:type="gramEnd"/>
      <w:r w:rsidRPr="008777DD">
        <w:rPr>
          <w:rFonts w:ascii="Arial" w:hAnsi="Arial" w:cs="Arial"/>
          <w:bCs/>
        </w:rPr>
        <w:t xml:space="preserve">, </w:t>
      </w:r>
      <w:proofErr w:type="spellStart"/>
      <w:r w:rsidRPr="008777DD">
        <w:rPr>
          <w:rFonts w:ascii="Arial" w:hAnsi="Arial" w:cs="Arial"/>
          <w:bCs/>
        </w:rPr>
        <w:t>acesta</w:t>
      </w:r>
      <w:proofErr w:type="spellEnd"/>
      <w:r w:rsidRPr="008777DD">
        <w:rPr>
          <w:rFonts w:ascii="Arial" w:hAnsi="Arial" w:cs="Arial"/>
          <w:bCs/>
        </w:rPr>
        <w:t xml:space="preserve"> nu </w:t>
      </w:r>
      <w:proofErr w:type="spellStart"/>
      <w:r w:rsidRPr="008777DD">
        <w:rPr>
          <w:rFonts w:ascii="Arial" w:hAnsi="Arial" w:cs="Arial"/>
          <w:bCs/>
        </w:rPr>
        <w:t>respectă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perioadele</w:t>
      </w:r>
      <w:proofErr w:type="spellEnd"/>
      <w:r w:rsidRPr="008777DD">
        <w:rPr>
          <w:rFonts w:ascii="Arial" w:hAnsi="Arial" w:cs="Arial"/>
          <w:bCs/>
        </w:rPr>
        <w:t xml:space="preserve"> de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livrare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bCs/>
          <w:i/>
          <w:iCs/>
          <w:color w:val="0070C0"/>
        </w:rPr>
        <w:t>prestare</w:t>
      </w:r>
      <w:proofErr w:type="spellEnd"/>
      <w:proofErr w:type="gramEnd"/>
      <w:r w:rsidRPr="0050318A">
        <w:rPr>
          <w:rFonts w:ascii="Arial" w:hAnsi="Arial" w:cs="Arial"/>
          <w:bCs/>
          <w:color w:val="0070C0"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stabilite</w:t>
      </w:r>
      <w:proofErr w:type="spellEnd"/>
      <w:r w:rsidRPr="008777DD">
        <w:rPr>
          <w:rFonts w:ascii="Arial" w:hAnsi="Arial" w:cs="Arial"/>
          <w:bCs/>
        </w:rPr>
        <w:t xml:space="preserve"> de </w:t>
      </w:r>
      <w:proofErr w:type="spellStart"/>
      <w:r w:rsidRPr="008777DD">
        <w:rPr>
          <w:rFonts w:ascii="Arial" w:hAnsi="Arial" w:cs="Arial"/>
          <w:bCs/>
        </w:rPr>
        <w:t>comun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acord</w:t>
      </w:r>
      <w:proofErr w:type="spellEnd"/>
      <w:r w:rsidRPr="008777DD">
        <w:rPr>
          <w:rFonts w:ascii="Arial" w:hAnsi="Arial" w:cs="Arial"/>
          <w:bCs/>
        </w:rPr>
        <w:t xml:space="preserve"> cu </w:t>
      </w:r>
      <w:proofErr w:type="spellStart"/>
      <w:r w:rsidR="00EC7DE7" w:rsidRPr="0050318A">
        <w:rPr>
          <w:rFonts w:ascii="Arial" w:hAnsi="Arial" w:cs="Arial"/>
          <w:bCs/>
          <w:i/>
          <w:iCs/>
          <w:color w:val="0070C0"/>
        </w:rPr>
        <w:t>beneficiarul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50318A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Pr="0050318A">
        <w:rPr>
          <w:rFonts w:ascii="Arial" w:hAnsi="Arial" w:cs="Arial"/>
          <w:bCs/>
          <w:i/>
          <w:iCs/>
          <w:color w:val="0070C0"/>
        </w:rPr>
        <w:t>achizitorul</w:t>
      </w:r>
      <w:proofErr w:type="spellEnd"/>
      <w:proofErr w:type="gramEnd"/>
      <w:r w:rsidRPr="008777DD">
        <w:rPr>
          <w:rFonts w:ascii="Arial" w:hAnsi="Arial" w:cs="Arial"/>
          <w:bCs/>
        </w:rPr>
        <w:t xml:space="preserve">, </w:t>
      </w:r>
      <w:proofErr w:type="spellStart"/>
      <w:r w:rsidR="00EC7DE7" w:rsidRPr="00204548">
        <w:rPr>
          <w:rFonts w:ascii="Arial" w:hAnsi="Arial" w:cs="Arial"/>
          <w:bCs/>
          <w:i/>
          <w:iCs/>
          <w:color w:val="0070C0"/>
        </w:rPr>
        <w:t>furnizorul</w:t>
      </w:r>
      <w:proofErr w:type="spellEnd"/>
      <w:proofErr w:type="gramStart"/>
      <w:r w:rsidR="00F44CD4">
        <w:rPr>
          <w:rFonts w:ascii="Arial" w:hAnsi="Arial" w:cs="Arial"/>
          <w:bCs/>
          <w:i/>
          <w:iCs/>
          <w:color w:val="0070C0"/>
        </w:rPr>
        <w:t xml:space="preserve">/ </w:t>
      </w:r>
      <w:r w:rsidR="00EC7DE7" w:rsidRPr="00204548">
        <w:rPr>
          <w:rFonts w:ascii="Arial" w:hAnsi="Arial" w:cs="Arial"/>
          <w:bCs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bCs/>
          <w:i/>
          <w:iCs/>
          <w:color w:val="0070C0"/>
        </w:rPr>
        <w:t>prestatorul</w:t>
      </w:r>
      <w:proofErr w:type="spellEnd"/>
      <w:proofErr w:type="gramEnd"/>
      <w:r w:rsidRPr="00204548">
        <w:rPr>
          <w:rFonts w:ascii="Arial" w:hAnsi="Arial" w:cs="Arial"/>
          <w:bCs/>
          <w:color w:val="0070C0"/>
        </w:rPr>
        <w:t xml:space="preserve"> </w:t>
      </w:r>
      <w:r w:rsidRPr="008777DD">
        <w:rPr>
          <w:rFonts w:ascii="Arial" w:hAnsi="Arial" w:cs="Arial"/>
          <w:bCs/>
        </w:rPr>
        <w:t xml:space="preserve">are </w:t>
      </w:r>
      <w:proofErr w:type="spellStart"/>
      <w:r w:rsidRPr="008777DD">
        <w:rPr>
          <w:rFonts w:ascii="Arial" w:hAnsi="Arial" w:cs="Arial"/>
          <w:bCs/>
        </w:rPr>
        <w:t>obligaţia</w:t>
      </w:r>
      <w:proofErr w:type="spellEnd"/>
      <w:r w:rsidRPr="008777DD">
        <w:rPr>
          <w:rFonts w:ascii="Arial" w:hAnsi="Arial" w:cs="Arial"/>
          <w:bCs/>
        </w:rPr>
        <w:t xml:space="preserve"> de a </w:t>
      </w:r>
      <w:proofErr w:type="spellStart"/>
      <w:r w:rsidRPr="008777DD">
        <w:rPr>
          <w:rFonts w:ascii="Arial" w:hAnsi="Arial" w:cs="Arial"/>
          <w:bCs/>
        </w:rPr>
        <w:t>înştiinţa</w:t>
      </w:r>
      <w:proofErr w:type="spellEnd"/>
      <w:r w:rsidRPr="008777DD">
        <w:rPr>
          <w:rFonts w:ascii="Arial" w:hAnsi="Arial" w:cs="Arial"/>
          <w:bCs/>
        </w:rPr>
        <w:t xml:space="preserve">, </w:t>
      </w:r>
      <w:proofErr w:type="spellStart"/>
      <w:r w:rsidRPr="008777DD">
        <w:rPr>
          <w:rFonts w:ascii="Arial" w:hAnsi="Arial" w:cs="Arial"/>
          <w:bCs/>
        </w:rPr>
        <w:t>în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timp</w:t>
      </w:r>
      <w:proofErr w:type="spellEnd"/>
      <w:r w:rsidRPr="008777DD">
        <w:rPr>
          <w:rFonts w:ascii="Arial" w:hAnsi="Arial" w:cs="Arial"/>
          <w:bCs/>
        </w:rPr>
        <w:t xml:space="preserve"> util</w:t>
      </w:r>
      <w:r w:rsidR="00F44CD4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acest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lucru</w:t>
      </w:r>
      <w:proofErr w:type="spellEnd"/>
      <w:r w:rsidRPr="008777DD">
        <w:rPr>
          <w:rFonts w:ascii="Arial" w:hAnsi="Arial" w:cs="Arial"/>
          <w:bCs/>
        </w:rPr>
        <w:t xml:space="preserve">, </w:t>
      </w:r>
      <w:proofErr w:type="spellStart"/>
      <w:r w:rsidRPr="0050318A">
        <w:rPr>
          <w:rFonts w:ascii="Arial" w:hAnsi="Arial" w:cs="Arial"/>
          <w:bCs/>
          <w:i/>
          <w:iCs/>
          <w:color w:val="0070C0"/>
        </w:rPr>
        <w:t>achizitorul</w:t>
      </w:r>
      <w:proofErr w:type="spellEnd"/>
      <w:r w:rsidRPr="0050318A">
        <w:rPr>
          <w:rFonts w:ascii="Arial" w:hAnsi="Arial" w:cs="Arial"/>
          <w:bCs/>
          <w:i/>
          <w:iCs/>
          <w:color w:val="0070C0"/>
        </w:rPr>
        <w:t>.</w:t>
      </w:r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Modificarea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perioadelor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orientative</w:t>
      </w:r>
      <w:proofErr w:type="spellEnd"/>
      <w:r w:rsidRPr="008777DD">
        <w:rPr>
          <w:rFonts w:ascii="Arial" w:hAnsi="Arial" w:cs="Arial"/>
          <w:bCs/>
        </w:rPr>
        <w:t xml:space="preserve"> de </w:t>
      </w:r>
      <w:proofErr w:type="spellStart"/>
      <w:r w:rsidRPr="008777DD">
        <w:rPr>
          <w:rFonts w:ascii="Arial" w:hAnsi="Arial" w:cs="Arial"/>
          <w:bCs/>
        </w:rPr>
        <w:t>prestare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asumate</w:t>
      </w:r>
      <w:proofErr w:type="spellEnd"/>
      <w:r w:rsidRPr="008777DD">
        <w:rPr>
          <w:rFonts w:ascii="Arial" w:hAnsi="Arial" w:cs="Arial"/>
          <w:bCs/>
        </w:rPr>
        <w:t xml:space="preserve"> se face </w:t>
      </w:r>
      <w:proofErr w:type="spellStart"/>
      <w:r w:rsidRPr="008777DD">
        <w:rPr>
          <w:rFonts w:ascii="Arial" w:hAnsi="Arial" w:cs="Arial"/>
          <w:bCs/>
        </w:rPr>
        <w:t>numai</w:t>
      </w:r>
      <w:proofErr w:type="spellEnd"/>
      <w:r w:rsidRPr="008777DD">
        <w:rPr>
          <w:rFonts w:ascii="Arial" w:hAnsi="Arial" w:cs="Arial"/>
          <w:bCs/>
        </w:rPr>
        <w:t xml:space="preserve"> cu </w:t>
      </w:r>
      <w:proofErr w:type="spellStart"/>
      <w:r w:rsidRPr="008777DD">
        <w:rPr>
          <w:rFonts w:ascii="Arial" w:hAnsi="Arial" w:cs="Arial"/>
          <w:bCs/>
        </w:rPr>
        <w:t>acordul</w:t>
      </w:r>
      <w:proofErr w:type="spellEnd"/>
      <w:r w:rsidRPr="008777DD">
        <w:rPr>
          <w:rFonts w:ascii="Arial" w:hAnsi="Arial" w:cs="Arial"/>
          <w:bCs/>
        </w:rPr>
        <w:t xml:space="preserve"> </w:t>
      </w:r>
      <w:proofErr w:type="spellStart"/>
      <w:r w:rsidRPr="008777DD">
        <w:rPr>
          <w:rFonts w:ascii="Arial" w:hAnsi="Arial" w:cs="Arial"/>
          <w:bCs/>
        </w:rPr>
        <w:t>părţilor</w:t>
      </w:r>
      <w:proofErr w:type="spellEnd"/>
      <w:r w:rsidRPr="008777DD">
        <w:rPr>
          <w:rFonts w:ascii="Arial" w:hAnsi="Arial" w:cs="Arial"/>
          <w:bCs/>
        </w:rPr>
        <w:t>.</w:t>
      </w:r>
    </w:p>
    <w:p w14:paraId="57037679" w14:textId="77777777" w:rsidR="00497133" w:rsidRPr="008777DD" w:rsidRDefault="00497133" w:rsidP="008777DD">
      <w:pPr>
        <w:spacing w:after="0" w:line="240" w:lineRule="auto"/>
        <w:jc w:val="both"/>
        <w:rPr>
          <w:rFonts w:ascii="Arial" w:hAnsi="Arial" w:cs="Arial"/>
          <w:lang w:val="fr-FR"/>
        </w:rPr>
      </w:pPr>
    </w:p>
    <w:p w14:paraId="3AE4F0E0" w14:textId="2E8CE326" w:rsidR="00497133" w:rsidRPr="008777DD" w:rsidRDefault="005E4096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</w:rPr>
      </w:pPr>
      <w:r w:rsidRPr="008777DD">
        <w:rPr>
          <w:rFonts w:ascii="Arial" w:hAnsi="Arial" w:cs="Arial"/>
          <w:b/>
          <w:bCs/>
        </w:rPr>
        <w:t>11</w:t>
      </w:r>
      <w:r w:rsidR="00497133" w:rsidRPr="008777DD">
        <w:rPr>
          <w:rFonts w:ascii="Arial" w:hAnsi="Arial" w:cs="Arial"/>
          <w:b/>
          <w:bCs/>
        </w:rPr>
        <w:t xml:space="preserve">. </w:t>
      </w:r>
      <w:proofErr w:type="spellStart"/>
      <w:r w:rsidR="00497133" w:rsidRPr="008777DD">
        <w:rPr>
          <w:rFonts w:ascii="Arial" w:hAnsi="Arial" w:cs="Arial"/>
          <w:b/>
        </w:rPr>
        <w:t>Forţa</w:t>
      </w:r>
      <w:proofErr w:type="spellEnd"/>
      <w:r w:rsidR="00497133" w:rsidRPr="008777DD">
        <w:rPr>
          <w:rFonts w:ascii="Arial" w:hAnsi="Arial" w:cs="Arial"/>
          <w:b/>
        </w:rPr>
        <w:t xml:space="preserve"> </w:t>
      </w:r>
      <w:proofErr w:type="spellStart"/>
      <w:r w:rsidR="00497133" w:rsidRPr="008777DD">
        <w:rPr>
          <w:rFonts w:ascii="Arial" w:hAnsi="Arial" w:cs="Arial"/>
          <w:b/>
        </w:rPr>
        <w:t>majoră</w:t>
      </w:r>
      <w:proofErr w:type="spellEnd"/>
    </w:p>
    <w:p w14:paraId="7BF990F2" w14:textId="1F296092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1</w:t>
      </w:r>
      <w:r w:rsidRPr="008777DD">
        <w:rPr>
          <w:rFonts w:ascii="Arial" w:hAnsi="Arial" w:cs="Arial"/>
          <w:b/>
          <w:bCs/>
        </w:rPr>
        <w:t xml:space="preserve">.1. </w:t>
      </w:r>
      <w:proofErr w:type="spellStart"/>
      <w:r w:rsidRPr="008777DD">
        <w:rPr>
          <w:rFonts w:ascii="Arial" w:hAnsi="Arial" w:cs="Arial"/>
        </w:rPr>
        <w:t>Forţa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majoră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este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constatata</w:t>
      </w:r>
      <w:proofErr w:type="spellEnd"/>
      <w:r w:rsidRPr="008777DD">
        <w:rPr>
          <w:rFonts w:ascii="Arial" w:hAnsi="Arial" w:cs="Arial"/>
        </w:rPr>
        <w:t xml:space="preserve"> de o </w:t>
      </w:r>
      <w:proofErr w:type="spellStart"/>
      <w:r w:rsidRPr="008777DD">
        <w:rPr>
          <w:rFonts w:ascii="Arial" w:hAnsi="Arial" w:cs="Arial"/>
        </w:rPr>
        <w:t>autoritate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competenta</w:t>
      </w:r>
      <w:proofErr w:type="spellEnd"/>
      <w:r w:rsidRPr="008777DD">
        <w:rPr>
          <w:rFonts w:ascii="Arial" w:hAnsi="Arial" w:cs="Arial"/>
        </w:rPr>
        <w:t>.</w:t>
      </w:r>
    </w:p>
    <w:p w14:paraId="303A905F" w14:textId="409F489A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1</w:t>
      </w:r>
      <w:r w:rsidRPr="008777DD">
        <w:rPr>
          <w:rFonts w:ascii="Arial" w:hAnsi="Arial" w:cs="Arial"/>
          <w:b/>
          <w:bCs/>
        </w:rPr>
        <w:t xml:space="preserve">.2. </w:t>
      </w:r>
      <w:proofErr w:type="spellStart"/>
      <w:r w:rsidRPr="008777DD">
        <w:rPr>
          <w:rFonts w:ascii="Arial" w:hAnsi="Arial" w:cs="Arial"/>
        </w:rPr>
        <w:t>Forţa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majoră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exonerează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părţile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contractante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îndeplinirea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obligatiilor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asumate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prin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prezentul</w:t>
      </w:r>
      <w:proofErr w:type="spellEnd"/>
      <w:r w:rsidRPr="008777DD">
        <w:rPr>
          <w:rFonts w:ascii="Arial" w:hAnsi="Arial" w:cs="Arial"/>
        </w:rPr>
        <w:t xml:space="preserve"> contract, pe </w:t>
      </w:r>
      <w:proofErr w:type="spellStart"/>
      <w:r w:rsidRPr="008777DD">
        <w:rPr>
          <w:rFonts w:ascii="Arial" w:hAnsi="Arial" w:cs="Arial"/>
        </w:rPr>
        <w:t>toata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perioada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care </w:t>
      </w:r>
      <w:proofErr w:type="spellStart"/>
      <w:r w:rsidRPr="008777DD">
        <w:rPr>
          <w:rFonts w:ascii="Arial" w:hAnsi="Arial" w:cs="Arial"/>
        </w:rPr>
        <w:t>aceasta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actioneaza</w:t>
      </w:r>
      <w:proofErr w:type="spellEnd"/>
      <w:r w:rsidRPr="008777DD">
        <w:rPr>
          <w:rFonts w:ascii="Arial" w:hAnsi="Arial" w:cs="Arial"/>
        </w:rPr>
        <w:t>.</w:t>
      </w:r>
    </w:p>
    <w:p w14:paraId="51C15B1C" w14:textId="594D1550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1</w:t>
      </w:r>
      <w:r w:rsidRPr="008777DD">
        <w:rPr>
          <w:rFonts w:ascii="Arial" w:hAnsi="Arial" w:cs="Arial"/>
          <w:b/>
          <w:bCs/>
        </w:rPr>
        <w:t xml:space="preserve">.3. </w:t>
      </w:r>
      <w:proofErr w:type="spellStart"/>
      <w:r w:rsidRPr="008777DD">
        <w:rPr>
          <w:rFonts w:ascii="Arial" w:hAnsi="Arial" w:cs="Arial"/>
        </w:rPr>
        <w:t>Îndeplinirea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va</w:t>
      </w:r>
      <w:proofErr w:type="spellEnd"/>
      <w:r w:rsidRPr="008777DD">
        <w:rPr>
          <w:rFonts w:ascii="Arial" w:hAnsi="Arial" w:cs="Arial"/>
        </w:rPr>
        <w:t xml:space="preserve"> fi </w:t>
      </w:r>
      <w:proofErr w:type="spellStart"/>
      <w:r w:rsidRPr="008777DD">
        <w:rPr>
          <w:rFonts w:ascii="Arial" w:hAnsi="Arial" w:cs="Arial"/>
        </w:rPr>
        <w:t>suspendata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perioada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actiune</w:t>
      </w:r>
      <w:proofErr w:type="spellEnd"/>
      <w:r w:rsidRPr="008777DD">
        <w:rPr>
          <w:rFonts w:ascii="Arial" w:hAnsi="Arial" w:cs="Arial"/>
        </w:rPr>
        <w:t xml:space="preserve"> a </w:t>
      </w:r>
      <w:proofErr w:type="spellStart"/>
      <w:r w:rsidRPr="008777DD">
        <w:rPr>
          <w:rFonts w:ascii="Arial" w:hAnsi="Arial" w:cs="Arial"/>
        </w:rPr>
        <w:t>fortei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majore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dar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fara</w:t>
      </w:r>
      <w:proofErr w:type="spellEnd"/>
      <w:r w:rsidRPr="008777DD">
        <w:rPr>
          <w:rFonts w:ascii="Arial" w:hAnsi="Arial" w:cs="Arial"/>
        </w:rPr>
        <w:t xml:space="preserve"> a </w:t>
      </w:r>
      <w:proofErr w:type="spellStart"/>
      <w:r w:rsidRPr="008777DD">
        <w:rPr>
          <w:rFonts w:ascii="Arial" w:hAnsi="Arial" w:cs="Arial"/>
        </w:rPr>
        <w:t>prejudicia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drepturile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ce</w:t>
      </w:r>
      <w:proofErr w:type="spellEnd"/>
      <w:r w:rsidRPr="008777DD">
        <w:rPr>
          <w:rFonts w:ascii="Arial" w:hAnsi="Arial" w:cs="Arial"/>
        </w:rPr>
        <w:t xml:space="preserve"> li se </w:t>
      </w:r>
      <w:proofErr w:type="spellStart"/>
      <w:r w:rsidRPr="008777DD">
        <w:rPr>
          <w:rFonts w:ascii="Arial" w:hAnsi="Arial" w:cs="Arial"/>
        </w:rPr>
        <w:t>cuveneau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partilor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pâna</w:t>
      </w:r>
      <w:proofErr w:type="spellEnd"/>
      <w:r w:rsidRPr="008777DD">
        <w:rPr>
          <w:rFonts w:ascii="Arial" w:hAnsi="Arial" w:cs="Arial"/>
        </w:rPr>
        <w:t xml:space="preserve"> la </w:t>
      </w:r>
      <w:proofErr w:type="spellStart"/>
      <w:r w:rsidRPr="008777DD">
        <w:rPr>
          <w:rFonts w:ascii="Arial" w:hAnsi="Arial" w:cs="Arial"/>
        </w:rPr>
        <w:t>aparitia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acesteia</w:t>
      </w:r>
      <w:proofErr w:type="spellEnd"/>
      <w:r w:rsidRPr="008777DD">
        <w:rPr>
          <w:rFonts w:ascii="Arial" w:hAnsi="Arial" w:cs="Arial"/>
        </w:rPr>
        <w:t>.</w:t>
      </w:r>
    </w:p>
    <w:p w14:paraId="01D12FC5" w14:textId="53F9EAD9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lastRenderedPageBreak/>
        <w:t>1</w:t>
      </w:r>
      <w:r w:rsidR="005E4096" w:rsidRPr="008777DD">
        <w:rPr>
          <w:rFonts w:ascii="Arial" w:hAnsi="Arial" w:cs="Arial"/>
          <w:b/>
          <w:bCs/>
        </w:rPr>
        <w:t>1</w:t>
      </w:r>
      <w:r w:rsidRPr="008777DD">
        <w:rPr>
          <w:rFonts w:ascii="Arial" w:hAnsi="Arial" w:cs="Arial"/>
          <w:b/>
          <w:bCs/>
        </w:rPr>
        <w:t xml:space="preserve">.4. </w:t>
      </w:r>
      <w:proofErr w:type="spellStart"/>
      <w:r w:rsidRPr="008777DD">
        <w:rPr>
          <w:rFonts w:ascii="Arial" w:hAnsi="Arial" w:cs="Arial"/>
        </w:rPr>
        <w:t>Partea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contractanta</w:t>
      </w:r>
      <w:proofErr w:type="spellEnd"/>
      <w:r w:rsidRPr="008777DD">
        <w:rPr>
          <w:rFonts w:ascii="Arial" w:hAnsi="Arial" w:cs="Arial"/>
        </w:rPr>
        <w:t xml:space="preserve"> care </w:t>
      </w:r>
      <w:proofErr w:type="spellStart"/>
      <w:r w:rsidRPr="008777DD">
        <w:rPr>
          <w:rFonts w:ascii="Arial" w:hAnsi="Arial" w:cs="Arial"/>
        </w:rPr>
        <w:t>invoca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forta</w:t>
      </w:r>
      <w:proofErr w:type="spellEnd"/>
      <w:r w:rsidRPr="008777DD">
        <w:rPr>
          <w:rFonts w:ascii="Arial" w:hAnsi="Arial" w:cs="Arial"/>
        </w:rPr>
        <w:t xml:space="preserve"> majora are </w:t>
      </w:r>
      <w:proofErr w:type="spellStart"/>
      <w:r w:rsidRPr="008777DD">
        <w:rPr>
          <w:rFonts w:ascii="Arial" w:hAnsi="Arial" w:cs="Arial"/>
        </w:rPr>
        <w:t>obligatia</w:t>
      </w:r>
      <w:proofErr w:type="spellEnd"/>
      <w:r w:rsidRPr="008777DD">
        <w:rPr>
          <w:rFonts w:ascii="Arial" w:hAnsi="Arial" w:cs="Arial"/>
        </w:rPr>
        <w:t xml:space="preserve"> de a </w:t>
      </w:r>
      <w:proofErr w:type="spellStart"/>
      <w:r w:rsidRPr="008777DD">
        <w:rPr>
          <w:rFonts w:ascii="Arial" w:hAnsi="Arial" w:cs="Arial"/>
        </w:rPr>
        <w:t>notifica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celeilalte</w:t>
      </w:r>
      <w:proofErr w:type="spellEnd"/>
      <w:r w:rsidRPr="008777DD">
        <w:rPr>
          <w:rFonts w:ascii="Arial" w:hAnsi="Arial" w:cs="Arial"/>
        </w:rPr>
        <w:t xml:space="preserve"> parti, </w:t>
      </w:r>
      <w:proofErr w:type="spellStart"/>
      <w:r w:rsidRPr="008777DD">
        <w:rPr>
          <w:rFonts w:ascii="Arial" w:hAnsi="Arial" w:cs="Arial"/>
        </w:rPr>
        <w:t>imediat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mod </w:t>
      </w:r>
      <w:proofErr w:type="spellStart"/>
      <w:r w:rsidRPr="008777DD">
        <w:rPr>
          <w:rFonts w:ascii="Arial" w:hAnsi="Arial" w:cs="Arial"/>
        </w:rPr>
        <w:t>complet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producerea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acesteia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orice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masuri</w:t>
      </w:r>
      <w:proofErr w:type="spellEnd"/>
      <w:r w:rsidRPr="008777DD">
        <w:rPr>
          <w:rFonts w:ascii="Arial" w:hAnsi="Arial" w:cs="Arial"/>
        </w:rPr>
        <w:t xml:space="preserve"> care </w:t>
      </w:r>
      <w:proofErr w:type="spellStart"/>
      <w:r w:rsidRPr="008777DD">
        <w:rPr>
          <w:rFonts w:ascii="Arial" w:hAnsi="Arial" w:cs="Arial"/>
        </w:rPr>
        <w:t>îi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stau</w:t>
      </w:r>
      <w:proofErr w:type="spellEnd"/>
      <w:r w:rsidRPr="008777DD">
        <w:rPr>
          <w:rFonts w:ascii="Arial" w:hAnsi="Arial" w:cs="Arial"/>
        </w:rPr>
        <w:t xml:space="preserve"> la </w:t>
      </w:r>
      <w:proofErr w:type="spellStart"/>
      <w:r w:rsidRPr="008777DD">
        <w:rPr>
          <w:rFonts w:ascii="Arial" w:hAnsi="Arial" w:cs="Arial"/>
        </w:rPr>
        <w:t>dispozitie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vederea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limitarii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consecintelor</w:t>
      </w:r>
      <w:proofErr w:type="spellEnd"/>
      <w:r w:rsidRPr="008777DD">
        <w:rPr>
          <w:rFonts w:ascii="Arial" w:hAnsi="Arial" w:cs="Arial"/>
        </w:rPr>
        <w:t>.</w:t>
      </w:r>
    </w:p>
    <w:p w14:paraId="51224FF0" w14:textId="3EBB6AB5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1</w:t>
      </w:r>
      <w:r w:rsidRPr="008777DD">
        <w:rPr>
          <w:rFonts w:ascii="Arial" w:hAnsi="Arial" w:cs="Arial"/>
          <w:b/>
          <w:bCs/>
        </w:rPr>
        <w:t xml:space="preserve">.5. </w:t>
      </w:r>
      <w:r w:rsidRPr="008777DD">
        <w:rPr>
          <w:rFonts w:ascii="Arial" w:hAnsi="Arial" w:cs="Arial"/>
        </w:rPr>
        <w:t xml:space="preserve">Daca </w:t>
      </w:r>
      <w:proofErr w:type="spellStart"/>
      <w:r w:rsidRPr="008777DD">
        <w:rPr>
          <w:rFonts w:ascii="Arial" w:hAnsi="Arial" w:cs="Arial"/>
        </w:rPr>
        <w:t>forta</w:t>
      </w:r>
      <w:proofErr w:type="spellEnd"/>
      <w:r w:rsidRPr="008777DD">
        <w:rPr>
          <w:rFonts w:ascii="Arial" w:hAnsi="Arial" w:cs="Arial"/>
        </w:rPr>
        <w:t xml:space="preserve"> majora </w:t>
      </w:r>
      <w:proofErr w:type="spellStart"/>
      <w:r w:rsidRPr="008777DD">
        <w:rPr>
          <w:rFonts w:ascii="Arial" w:hAnsi="Arial" w:cs="Arial"/>
        </w:rPr>
        <w:t>actioneaza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se </w:t>
      </w:r>
      <w:proofErr w:type="spellStart"/>
      <w:r w:rsidRPr="008777DD">
        <w:rPr>
          <w:rFonts w:ascii="Arial" w:hAnsi="Arial" w:cs="Arial"/>
        </w:rPr>
        <w:t>estimeaza</w:t>
      </w:r>
      <w:proofErr w:type="spellEnd"/>
      <w:r w:rsidRPr="008777DD">
        <w:rPr>
          <w:rFonts w:ascii="Arial" w:hAnsi="Arial" w:cs="Arial"/>
        </w:rPr>
        <w:t xml:space="preserve"> ca </w:t>
      </w:r>
      <w:proofErr w:type="spellStart"/>
      <w:r w:rsidRPr="008777DD">
        <w:rPr>
          <w:rFonts w:ascii="Arial" w:hAnsi="Arial" w:cs="Arial"/>
        </w:rPr>
        <w:t>va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actiona</w:t>
      </w:r>
      <w:proofErr w:type="spellEnd"/>
      <w:r w:rsidRPr="008777DD">
        <w:rPr>
          <w:rFonts w:ascii="Arial" w:hAnsi="Arial" w:cs="Arial"/>
        </w:rPr>
        <w:t xml:space="preserve"> o </w:t>
      </w:r>
      <w:proofErr w:type="spellStart"/>
      <w:r w:rsidRPr="008777DD">
        <w:rPr>
          <w:rFonts w:ascii="Arial" w:hAnsi="Arial" w:cs="Arial"/>
        </w:rPr>
        <w:t>perioada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mai</w:t>
      </w:r>
      <w:proofErr w:type="spellEnd"/>
      <w:r w:rsidRPr="008777DD">
        <w:rPr>
          <w:rFonts w:ascii="Arial" w:hAnsi="Arial" w:cs="Arial"/>
        </w:rPr>
        <w:t xml:space="preserve"> mare de 6 </w:t>
      </w:r>
      <w:proofErr w:type="spellStart"/>
      <w:r w:rsidRPr="008777DD">
        <w:rPr>
          <w:rFonts w:ascii="Arial" w:hAnsi="Arial" w:cs="Arial"/>
        </w:rPr>
        <w:t>luni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fiecare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parte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va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avea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notifice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celeilalte</w:t>
      </w:r>
      <w:proofErr w:type="spellEnd"/>
      <w:r w:rsidRPr="008777DD">
        <w:rPr>
          <w:rFonts w:ascii="Arial" w:hAnsi="Arial" w:cs="Arial"/>
        </w:rPr>
        <w:t xml:space="preserve"> parti </w:t>
      </w:r>
      <w:proofErr w:type="spellStart"/>
      <w:r w:rsidRPr="008777DD">
        <w:rPr>
          <w:rFonts w:ascii="Arial" w:hAnsi="Arial" w:cs="Arial"/>
        </w:rPr>
        <w:t>încetarea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plin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drept</w:t>
      </w:r>
      <w:proofErr w:type="spellEnd"/>
      <w:r w:rsidRPr="008777DD">
        <w:rPr>
          <w:rFonts w:ascii="Arial" w:hAnsi="Arial" w:cs="Arial"/>
        </w:rPr>
        <w:t xml:space="preserve"> a </w:t>
      </w:r>
      <w:proofErr w:type="spellStart"/>
      <w:r w:rsidRPr="008777DD">
        <w:rPr>
          <w:rFonts w:ascii="Arial" w:hAnsi="Arial" w:cs="Arial"/>
        </w:rPr>
        <w:t>prezentului</w:t>
      </w:r>
      <w:proofErr w:type="spellEnd"/>
      <w:r w:rsidRPr="008777DD">
        <w:rPr>
          <w:rFonts w:ascii="Arial" w:hAnsi="Arial" w:cs="Arial"/>
        </w:rPr>
        <w:t xml:space="preserve"> contract, </w:t>
      </w:r>
      <w:proofErr w:type="spellStart"/>
      <w:r w:rsidRPr="008777DD">
        <w:rPr>
          <w:rFonts w:ascii="Arial" w:hAnsi="Arial" w:cs="Arial"/>
        </w:rPr>
        <w:t>fara</w:t>
      </w:r>
      <w:proofErr w:type="spellEnd"/>
      <w:r w:rsidRPr="008777DD">
        <w:rPr>
          <w:rFonts w:ascii="Arial" w:hAnsi="Arial" w:cs="Arial"/>
        </w:rPr>
        <w:t xml:space="preserve"> ca </w:t>
      </w:r>
      <w:proofErr w:type="spellStart"/>
      <w:r w:rsidRPr="008777DD">
        <w:rPr>
          <w:rFonts w:ascii="Arial" w:hAnsi="Arial" w:cs="Arial"/>
        </w:rPr>
        <w:t>vreuna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dintre</w:t>
      </w:r>
      <w:proofErr w:type="spellEnd"/>
      <w:r w:rsidRPr="008777DD">
        <w:rPr>
          <w:rFonts w:ascii="Arial" w:hAnsi="Arial" w:cs="Arial"/>
        </w:rPr>
        <w:t xml:space="preserve"> parti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poata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pretinde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celeilalte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daune-interese</w:t>
      </w:r>
      <w:proofErr w:type="spellEnd"/>
      <w:r w:rsidRPr="008777DD">
        <w:rPr>
          <w:rFonts w:ascii="Arial" w:hAnsi="Arial" w:cs="Arial"/>
        </w:rPr>
        <w:t>.</w:t>
      </w:r>
    </w:p>
    <w:p w14:paraId="2C618CF2" w14:textId="77777777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  <w:bCs/>
        </w:rPr>
      </w:pPr>
    </w:p>
    <w:p w14:paraId="3568F9D4" w14:textId="1AF9140D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2</w:t>
      </w:r>
      <w:r w:rsidRPr="008777DD">
        <w:rPr>
          <w:rFonts w:ascii="Arial" w:hAnsi="Arial" w:cs="Arial"/>
          <w:b/>
          <w:bCs/>
        </w:rPr>
        <w:t xml:space="preserve">. </w:t>
      </w:r>
      <w:proofErr w:type="spellStart"/>
      <w:r w:rsidRPr="008777DD">
        <w:rPr>
          <w:rFonts w:ascii="Arial" w:hAnsi="Arial" w:cs="Arial"/>
          <w:b/>
        </w:rPr>
        <w:t>Solutionarea</w:t>
      </w:r>
      <w:proofErr w:type="spellEnd"/>
      <w:r w:rsidRPr="008777DD">
        <w:rPr>
          <w:rFonts w:ascii="Arial" w:hAnsi="Arial" w:cs="Arial"/>
          <w:b/>
        </w:rPr>
        <w:t xml:space="preserve"> </w:t>
      </w:r>
      <w:proofErr w:type="spellStart"/>
      <w:r w:rsidRPr="008777DD">
        <w:rPr>
          <w:rFonts w:ascii="Arial" w:hAnsi="Arial" w:cs="Arial"/>
          <w:b/>
        </w:rPr>
        <w:t>litigiilor</w:t>
      </w:r>
      <w:proofErr w:type="spellEnd"/>
    </w:p>
    <w:p w14:paraId="174512A9" w14:textId="22EC05FF" w:rsidR="00497133" w:rsidRPr="008777DD" w:rsidRDefault="00497133" w:rsidP="008777DD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2</w:t>
      </w:r>
      <w:r w:rsidRPr="008777DD">
        <w:rPr>
          <w:rFonts w:ascii="Arial" w:hAnsi="Arial" w:cs="Arial"/>
          <w:b/>
          <w:bCs/>
        </w:rPr>
        <w:t xml:space="preserve">.1. </w:t>
      </w:r>
      <w:proofErr w:type="spellStart"/>
      <w:r w:rsidR="005E4096"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5E4096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5E4096" w:rsidRPr="0050318A">
        <w:rPr>
          <w:rFonts w:ascii="Arial" w:hAnsi="Arial" w:cs="Arial"/>
          <w:i/>
          <w:iCs/>
          <w:color w:val="0070C0"/>
        </w:rPr>
        <w:t>a</w:t>
      </w:r>
      <w:r w:rsidRPr="0050318A">
        <w:rPr>
          <w:rFonts w:ascii="Arial" w:hAnsi="Arial" w:cs="Arial"/>
          <w:i/>
          <w:iCs/>
          <w:color w:val="0070C0"/>
        </w:rPr>
        <w:t>chizitorul</w:t>
      </w:r>
      <w:proofErr w:type="spellEnd"/>
      <w:proofErr w:type="gramEnd"/>
      <w:r w:rsidRPr="0050318A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si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="005E4096"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5E4096"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proofErr w:type="gramEnd"/>
      <w:r w:rsidRPr="00204548">
        <w:rPr>
          <w:rFonts w:ascii="Arial" w:hAnsi="Arial" w:cs="Arial"/>
          <w:color w:val="0070C0"/>
        </w:rPr>
        <w:t xml:space="preserve"> </w:t>
      </w:r>
      <w:proofErr w:type="spellStart"/>
      <w:r w:rsidRPr="008777DD">
        <w:rPr>
          <w:rFonts w:ascii="Arial" w:hAnsi="Arial" w:cs="Arial"/>
        </w:rPr>
        <w:t>vor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depune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toate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eforturile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pentru</w:t>
      </w:r>
      <w:proofErr w:type="spellEnd"/>
      <w:r w:rsidRPr="008777DD">
        <w:rPr>
          <w:rFonts w:ascii="Arial" w:hAnsi="Arial" w:cs="Arial"/>
        </w:rPr>
        <w:t xml:space="preserve"> a </w:t>
      </w:r>
      <w:proofErr w:type="spellStart"/>
      <w:r w:rsidRPr="008777DD">
        <w:rPr>
          <w:rFonts w:ascii="Arial" w:hAnsi="Arial" w:cs="Arial"/>
        </w:rPr>
        <w:t>rezolva</w:t>
      </w:r>
      <w:proofErr w:type="spellEnd"/>
      <w:r w:rsidRPr="008777DD">
        <w:rPr>
          <w:rFonts w:ascii="Arial" w:hAnsi="Arial" w:cs="Arial"/>
        </w:rPr>
        <w:t xml:space="preserve"> pe cale </w:t>
      </w:r>
      <w:proofErr w:type="spellStart"/>
      <w:r w:rsidRPr="008777DD">
        <w:rPr>
          <w:rFonts w:ascii="Arial" w:hAnsi="Arial" w:cs="Arial"/>
        </w:rPr>
        <w:t>amiabila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prin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tratative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directe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orice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neîntelegere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disputa</w:t>
      </w:r>
      <w:proofErr w:type="spellEnd"/>
      <w:r w:rsidRPr="008777DD">
        <w:rPr>
          <w:rFonts w:ascii="Arial" w:hAnsi="Arial" w:cs="Arial"/>
        </w:rPr>
        <w:t xml:space="preserve"> care se </w:t>
      </w:r>
      <w:proofErr w:type="spellStart"/>
      <w:r w:rsidRPr="008777DD">
        <w:rPr>
          <w:rFonts w:ascii="Arial" w:hAnsi="Arial" w:cs="Arial"/>
        </w:rPr>
        <w:t>poate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ivi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între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ei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cadrul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sau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legatura</w:t>
      </w:r>
      <w:proofErr w:type="spellEnd"/>
      <w:r w:rsidRPr="008777DD">
        <w:rPr>
          <w:rFonts w:ascii="Arial" w:hAnsi="Arial" w:cs="Arial"/>
        </w:rPr>
        <w:t xml:space="preserve"> cu </w:t>
      </w:r>
      <w:proofErr w:type="spellStart"/>
      <w:r w:rsidRPr="008777DD">
        <w:rPr>
          <w:rFonts w:ascii="Arial" w:hAnsi="Arial" w:cs="Arial"/>
        </w:rPr>
        <w:t>îndeplinirea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contractului</w:t>
      </w:r>
      <w:proofErr w:type="spellEnd"/>
      <w:r w:rsidRPr="008777DD">
        <w:rPr>
          <w:rFonts w:ascii="Arial" w:hAnsi="Arial" w:cs="Arial"/>
        </w:rPr>
        <w:t>.</w:t>
      </w:r>
    </w:p>
    <w:p w14:paraId="2861CB4D" w14:textId="3AD66476" w:rsidR="00E05B70" w:rsidRDefault="00497133" w:rsidP="00E05B70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  <w:r w:rsidRPr="008777DD">
        <w:rPr>
          <w:rFonts w:ascii="Arial" w:hAnsi="Arial" w:cs="Arial"/>
          <w:b/>
          <w:bCs/>
        </w:rPr>
        <w:t>1</w:t>
      </w:r>
      <w:r w:rsidR="005E4096" w:rsidRPr="008777DD">
        <w:rPr>
          <w:rFonts w:ascii="Arial" w:hAnsi="Arial" w:cs="Arial"/>
          <w:b/>
          <w:bCs/>
        </w:rPr>
        <w:t>2</w:t>
      </w:r>
      <w:r w:rsidRPr="008777DD">
        <w:rPr>
          <w:rFonts w:ascii="Arial" w:hAnsi="Arial" w:cs="Arial"/>
          <w:b/>
          <w:bCs/>
        </w:rPr>
        <w:t xml:space="preserve">.2. </w:t>
      </w:r>
      <w:r w:rsidRPr="008777DD">
        <w:rPr>
          <w:rFonts w:ascii="Arial" w:hAnsi="Arial" w:cs="Arial"/>
        </w:rPr>
        <w:t xml:space="preserve">Daca, </w:t>
      </w:r>
      <w:proofErr w:type="spellStart"/>
      <w:r w:rsidRPr="008777DD">
        <w:rPr>
          <w:rFonts w:ascii="Arial" w:hAnsi="Arial" w:cs="Arial"/>
        </w:rPr>
        <w:t>dupa</w:t>
      </w:r>
      <w:proofErr w:type="spellEnd"/>
      <w:r w:rsidRPr="008777DD">
        <w:rPr>
          <w:rFonts w:ascii="Arial" w:hAnsi="Arial" w:cs="Arial"/>
        </w:rPr>
        <w:t xml:space="preserve"> 15 de </w:t>
      </w:r>
      <w:proofErr w:type="spellStart"/>
      <w:r w:rsidRPr="008777DD">
        <w:rPr>
          <w:rFonts w:ascii="Arial" w:hAnsi="Arial" w:cs="Arial"/>
        </w:rPr>
        <w:t>zile</w:t>
      </w:r>
      <w:proofErr w:type="spellEnd"/>
      <w:r w:rsidRPr="008777DD">
        <w:rPr>
          <w:rFonts w:ascii="Arial" w:hAnsi="Arial" w:cs="Arial"/>
        </w:rPr>
        <w:t xml:space="preserve"> de la </w:t>
      </w:r>
      <w:proofErr w:type="spellStart"/>
      <w:r w:rsidRPr="008777DD">
        <w:rPr>
          <w:rFonts w:ascii="Arial" w:hAnsi="Arial" w:cs="Arial"/>
        </w:rPr>
        <w:t>începerea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acestor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tratative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="005E4096" w:rsidRPr="0050318A">
        <w:rPr>
          <w:rFonts w:ascii="Arial" w:hAnsi="Arial" w:cs="Arial"/>
          <w:i/>
          <w:iCs/>
          <w:color w:val="0070C0"/>
        </w:rPr>
        <w:t>beneficiarul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5E4096" w:rsidRPr="0050318A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5E4096" w:rsidRPr="0050318A">
        <w:rPr>
          <w:rFonts w:ascii="Arial" w:hAnsi="Arial" w:cs="Arial"/>
          <w:i/>
          <w:iCs/>
          <w:color w:val="0070C0"/>
        </w:rPr>
        <w:t>achizitorul</w:t>
      </w:r>
      <w:proofErr w:type="spellEnd"/>
      <w:proofErr w:type="gramEnd"/>
      <w:r w:rsidR="005E4096" w:rsidRPr="0050318A">
        <w:rPr>
          <w:rFonts w:ascii="Arial" w:hAnsi="Arial" w:cs="Arial"/>
          <w:color w:val="0070C0"/>
        </w:rPr>
        <w:t xml:space="preserve"> </w:t>
      </w:r>
      <w:proofErr w:type="spellStart"/>
      <w:r w:rsidR="005E4096" w:rsidRPr="008777DD">
        <w:rPr>
          <w:rFonts w:ascii="Arial" w:hAnsi="Arial" w:cs="Arial"/>
        </w:rPr>
        <w:t>si</w:t>
      </w:r>
      <w:proofErr w:type="spellEnd"/>
      <w:r w:rsidR="005E4096" w:rsidRPr="008777DD">
        <w:rPr>
          <w:rFonts w:ascii="Arial" w:hAnsi="Arial" w:cs="Arial"/>
        </w:rPr>
        <w:t xml:space="preserve"> </w:t>
      </w:r>
      <w:proofErr w:type="spellStart"/>
      <w:r w:rsidR="005E4096" w:rsidRPr="00204548">
        <w:rPr>
          <w:rFonts w:ascii="Arial" w:hAnsi="Arial" w:cs="Arial"/>
          <w:i/>
          <w:iCs/>
          <w:color w:val="0070C0"/>
        </w:rPr>
        <w:t>furnizorul</w:t>
      </w:r>
      <w:proofErr w:type="spellEnd"/>
      <w:proofErr w:type="gramStart"/>
      <w:r w:rsidR="00F44CD4">
        <w:rPr>
          <w:rFonts w:ascii="Arial" w:hAnsi="Arial" w:cs="Arial"/>
          <w:i/>
          <w:iCs/>
          <w:color w:val="0070C0"/>
        </w:rPr>
        <w:t xml:space="preserve">/ </w:t>
      </w:r>
      <w:r w:rsidR="005E4096" w:rsidRPr="00204548">
        <w:rPr>
          <w:rFonts w:ascii="Arial" w:hAnsi="Arial" w:cs="Arial"/>
          <w:i/>
          <w:iCs/>
          <w:color w:val="0070C0"/>
        </w:rPr>
        <w:t xml:space="preserve"> </w:t>
      </w:r>
      <w:proofErr w:type="spellStart"/>
      <w:r w:rsidR="005E4096" w:rsidRPr="00204548">
        <w:rPr>
          <w:rFonts w:ascii="Arial" w:hAnsi="Arial" w:cs="Arial"/>
          <w:i/>
          <w:iCs/>
          <w:color w:val="0070C0"/>
        </w:rPr>
        <w:t>prestatorul</w:t>
      </w:r>
      <w:proofErr w:type="spellEnd"/>
      <w:proofErr w:type="gramEnd"/>
      <w:r w:rsidR="005E4096" w:rsidRPr="00204548">
        <w:rPr>
          <w:rFonts w:ascii="Arial" w:hAnsi="Arial" w:cs="Arial"/>
          <w:color w:val="0070C0"/>
        </w:rPr>
        <w:t xml:space="preserve"> </w:t>
      </w:r>
      <w:r w:rsidRPr="008777DD">
        <w:rPr>
          <w:rFonts w:ascii="Arial" w:hAnsi="Arial" w:cs="Arial"/>
        </w:rPr>
        <w:t xml:space="preserve">nu </w:t>
      </w:r>
      <w:proofErr w:type="spellStart"/>
      <w:r w:rsidRPr="008777DD">
        <w:rPr>
          <w:rFonts w:ascii="Arial" w:hAnsi="Arial" w:cs="Arial"/>
        </w:rPr>
        <w:t>reusesc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rezolve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mod </w:t>
      </w:r>
      <w:proofErr w:type="spellStart"/>
      <w:r w:rsidRPr="008777DD">
        <w:rPr>
          <w:rFonts w:ascii="Arial" w:hAnsi="Arial" w:cs="Arial"/>
        </w:rPr>
        <w:t>amiabil</w:t>
      </w:r>
      <w:proofErr w:type="spellEnd"/>
      <w:r w:rsidRPr="008777DD">
        <w:rPr>
          <w:rFonts w:ascii="Arial" w:hAnsi="Arial" w:cs="Arial"/>
        </w:rPr>
        <w:t xml:space="preserve"> o </w:t>
      </w:r>
      <w:proofErr w:type="spellStart"/>
      <w:r w:rsidRPr="008777DD">
        <w:rPr>
          <w:rFonts w:ascii="Arial" w:hAnsi="Arial" w:cs="Arial"/>
        </w:rPr>
        <w:t>divergenta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contractuala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fiecare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poate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solicita</w:t>
      </w:r>
      <w:proofErr w:type="spellEnd"/>
      <w:r w:rsidRPr="008777DD">
        <w:rPr>
          <w:rFonts w:ascii="Arial" w:hAnsi="Arial" w:cs="Arial"/>
        </w:rPr>
        <w:t xml:space="preserve"> ca </w:t>
      </w:r>
      <w:proofErr w:type="spellStart"/>
      <w:r w:rsidRPr="008777DD">
        <w:rPr>
          <w:rFonts w:ascii="Arial" w:hAnsi="Arial" w:cs="Arial"/>
        </w:rPr>
        <w:t>disputa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sa</w:t>
      </w:r>
      <w:proofErr w:type="spellEnd"/>
      <w:r w:rsidRPr="008777DD">
        <w:rPr>
          <w:rFonts w:ascii="Arial" w:hAnsi="Arial" w:cs="Arial"/>
        </w:rPr>
        <w:t xml:space="preserve"> se </w:t>
      </w:r>
      <w:proofErr w:type="spellStart"/>
      <w:r w:rsidRPr="008777DD">
        <w:rPr>
          <w:rFonts w:ascii="Arial" w:hAnsi="Arial" w:cs="Arial"/>
        </w:rPr>
        <w:t>solutioneze</w:t>
      </w:r>
      <w:proofErr w:type="spellEnd"/>
      <w:r w:rsidRPr="008777DD">
        <w:rPr>
          <w:rFonts w:ascii="Arial" w:hAnsi="Arial" w:cs="Arial"/>
        </w:rPr>
        <w:t xml:space="preserve"> de </w:t>
      </w:r>
      <w:proofErr w:type="spellStart"/>
      <w:r w:rsidRPr="008777DD">
        <w:rPr>
          <w:rFonts w:ascii="Arial" w:hAnsi="Arial" w:cs="Arial"/>
        </w:rPr>
        <w:t>catre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instantele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judecatoresti</w:t>
      </w:r>
      <w:proofErr w:type="spellEnd"/>
      <w:r w:rsidRPr="008777DD">
        <w:rPr>
          <w:rFonts w:ascii="Arial" w:hAnsi="Arial" w:cs="Arial"/>
        </w:rPr>
        <w:t xml:space="preserve"> din </w:t>
      </w:r>
      <w:proofErr w:type="spellStart"/>
      <w:r w:rsidRPr="008777DD">
        <w:rPr>
          <w:rFonts w:ascii="Arial" w:hAnsi="Arial" w:cs="Arial"/>
        </w:rPr>
        <w:t>România</w:t>
      </w:r>
      <w:proofErr w:type="spellEnd"/>
      <w:r w:rsidRPr="008777DD">
        <w:rPr>
          <w:rFonts w:ascii="Arial" w:hAnsi="Arial" w:cs="Arial"/>
        </w:rPr>
        <w:t xml:space="preserve">. </w:t>
      </w:r>
    </w:p>
    <w:p w14:paraId="6AE91F32" w14:textId="77777777" w:rsidR="00E05B70" w:rsidRDefault="00E05B70" w:rsidP="00E05B70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</w:rPr>
      </w:pPr>
    </w:p>
    <w:p w14:paraId="172EDDA7" w14:textId="0C5EA1FA" w:rsidR="006C39C9" w:rsidRPr="00E05B70" w:rsidRDefault="008209A9" w:rsidP="00E05B70">
      <w:pPr>
        <w:autoSpaceDE w:val="0"/>
        <w:autoSpaceDN w:val="0"/>
        <w:adjustRightInd w:val="0"/>
        <w:spacing w:after="0" w:line="240" w:lineRule="auto"/>
        <w:ind w:right="23"/>
        <w:jc w:val="both"/>
        <w:rPr>
          <w:rFonts w:ascii="Arial" w:hAnsi="Arial" w:cs="Arial"/>
          <w:b/>
          <w:bCs/>
        </w:rPr>
      </w:pPr>
      <w:r w:rsidRPr="00E05B70">
        <w:rPr>
          <w:rFonts w:ascii="Arial" w:hAnsi="Arial" w:cs="Arial"/>
          <w:b/>
          <w:bCs/>
        </w:rPr>
        <w:t xml:space="preserve">13. </w:t>
      </w:r>
      <w:proofErr w:type="spellStart"/>
      <w:r w:rsidRPr="00E05B70">
        <w:rPr>
          <w:rFonts w:ascii="Arial" w:hAnsi="Arial" w:cs="Arial"/>
          <w:b/>
          <w:bCs/>
        </w:rPr>
        <w:t>Confidențialitate</w:t>
      </w:r>
      <w:proofErr w:type="spellEnd"/>
    </w:p>
    <w:p w14:paraId="339A7F3B" w14:textId="77777777" w:rsidR="00E05B70" w:rsidRDefault="00DC114C" w:rsidP="00E05B70">
      <w:pPr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Părțile se obligă să păstreze confidențialitatea informațiilor obținute în cadrul prezentului contract și să nu le divulge </w:t>
      </w:r>
      <w:proofErr w:type="spellStart"/>
      <w:r w:rsidRPr="008777DD">
        <w:rPr>
          <w:rFonts w:ascii="Arial" w:hAnsi="Arial" w:cs="Arial"/>
        </w:rPr>
        <w:t>terților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fără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acordul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scris</w:t>
      </w:r>
      <w:proofErr w:type="spellEnd"/>
      <w:r w:rsidRPr="008777DD">
        <w:rPr>
          <w:rFonts w:ascii="Arial" w:hAnsi="Arial" w:cs="Arial"/>
        </w:rPr>
        <w:t xml:space="preserve"> al </w:t>
      </w:r>
      <w:proofErr w:type="spellStart"/>
      <w:r w:rsidRPr="008777DD">
        <w:rPr>
          <w:rFonts w:ascii="Arial" w:hAnsi="Arial" w:cs="Arial"/>
        </w:rPr>
        <w:t>celeilalte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părți</w:t>
      </w:r>
      <w:proofErr w:type="spellEnd"/>
      <w:r w:rsidRPr="008777DD">
        <w:rPr>
          <w:rFonts w:ascii="Arial" w:hAnsi="Arial" w:cs="Arial"/>
        </w:rPr>
        <w:t>.</w:t>
      </w:r>
    </w:p>
    <w:p w14:paraId="4231EA49" w14:textId="2AFC7ED5" w:rsidR="006C39C9" w:rsidRPr="00E05B70" w:rsidRDefault="008209A9" w:rsidP="00E05B70">
      <w:pPr>
        <w:spacing w:after="0"/>
        <w:jc w:val="both"/>
        <w:rPr>
          <w:rFonts w:ascii="Arial" w:hAnsi="Arial" w:cs="Arial"/>
          <w:b/>
          <w:bCs/>
        </w:rPr>
      </w:pPr>
      <w:r w:rsidRPr="00E05B70">
        <w:rPr>
          <w:rFonts w:ascii="Arial" w:hAnsi="Arial" w:cs="Arial"/>
          <w:b/>
          <w:bCs/>
        </w:rPr>
        <w:t>14. Protecția datelor cu caracter personal:</w:t>
      </w:r>
    </w:p>
    <w:p w14:paraId="652AA93B" w14:textId="1047E395" w:rsidR="00E05B70" w:rsidRPr="008777DD" w:rsidRDefault="00DC114C" w:rsidP="00E05B70">
      <w:pPr>
        <w:spacing w:after="0"/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Părțile se angajează să respecte legislația privind </w:t>
      </w:r>
      <w:proofErr w:type="spellStart"/>
      <w:r w:rsidRPr="008777DD">
        <w:rPr>
          <w:rFonts w:ascii="Arial" w:hAnsi="Arial" w:cs="Arial"/>
        </w:rPr>
        <w:t>protecția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datelor</w:t>
      </w:r>
      <w:proofErr w:type="spellEnd"/>
      <w:r w:rsidRPr="008777DD">
        <w:rPr>
          <w:rFonts w:ascii="Arial" w:hAnsi="Arial" w:cs="Arial"/>
        </w:rPr>
        <w:t xml:space="preserve"> cu </w:t>
      </w:r>
      <w:proofErr w:type="spellStart"/>
      <w:r w:rsidRPr="008777DD">
        <w:rPr>
          <w:rFonts w:ascii="Arial" w:hAnsi="Arial" w:cs="Arial"/>
        </w:rPr>
        <w:t>caracter</w:t>
      </w:r>
      <w:proofErr w:type="spellEnd"/>
      <w:r w:rsidRPr="008777DD">
        <w:rPr>
          <w:rFonts w:ascii="Arial" w:hAnsi="Arial" w:cs="Arial"/>
        </w:rPr>
        <w:t xml:space="preserve"> personal, </w:t>
      </w:r>
      <w:proofErr w:type="spellStart"/>
      <w:r w:rsidRPr="008777DD">
        <w:rPr>
          <w:rFonts w:ascii="Arial" w:hAnsi="Arial" w:cs="Arial"/>
        </w:rPr>
        <w:t>inclusiv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Regulamentul</w:t>
      </w:r>
      <w:proofErr w:type="spellEnd"/>
      <w:r w:rsidRPr="008777DD">
        <w:rPr>
          <w:rFonts w:ascii="Arial" w:hAnsi="Arial" w:cs="Arial"/>
        </w:rPr>
        <w:t xml:space="preserve"> (UE) 2016</w:t>
      </w:r>
      <w:r w:rsidR="00F44CD4">
        <w:rPr>
          <w:rFonts w:ascii="Arial" w:hAnsi="Arial" w:cs="Arial"/>
        </w:rPr>
        <w:t xml:space="preserve">/ </w:t>
      </w:r>
      <w:r w:rsidRPr="008777DD">
        <w:rPr>
          <w:rFonts w:ascii="Arial" w:hAnsi="Arial" w:cs="Arial"/>
        </w:rPr>
        <w:t>679 (GDPR).</w:t>
      </w:r>
    </w:p>
    <w:p w14:paraId="62B0C279" w14:textId="3A4D52B7" w:rsidR="006C39C9" w:rsidRPr="00F83073" w:rsidRDefault="008209A9" w:rsidP="008777DD">
      <w:pPr>
        <w:pStyle w:val="Heading2"/>
        <w:jc w:val="both"/>
        <w:rPr>
          <w:rFonts w:ascii="Arial" w:hAnsi="Arial" w:cs="Arial"/>
          <w:color w:val="auto"/>
          <w:sz w:val="22"/>
          <w:szCs w:val="22"/>
        </w:rPr>
      </w:pPr>
      <w:r w:rsidRPr="00F83073">
        <w:rPr>
          <w:rFonts w:ascii="Arial" w:hAnsi="Arial" w:cs="Arial"/>
          <w:color w:val="auto"/>
          <w:sz w:val="22"/>
          <w:szCs w:val="22"/>
        </w:rPr>
        <w:t>15. Rezilierea contractului:</w:t>
      </w:r>
    </w:p>
    <w:p w14:paraId="322186BB" w14:textId="78503A2E" w:rsidR="006C39C9" w:rsidRPr="008777DD" w:rsidRDefault="00DC114C" w:rsidP="008777DD">
      <w:pPr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Contractul poate fi reziliat de oricare dintre părți cu un </w:t>
      </w:r>
      <w:proofErr w:type="spellStart"/>
      <w:r w:rsidRPr="008777DD">
        <w:rPr>
          <w:rFonts w:ascii="Arial" w:hAnsi="Arial" w:cs="Arial"/>
        </w:rPr>
        <w:t>preaviz</w:t>
      </w:r>
      <w:proofErr w:type="spellEnd"/>
      <w:r w:rsidRPr="008777DD">
        <w:rPr>
          <w:rFonts w:ascii="Arial" w:hAnsi="Arial" w:cs="Arial"/>
        </w:rPr>
        <w:t xml:space="preserve"> de ______ </w:t>
      </w:r>
      <w:proofErr w:type="spellStart"/>
      <w:r w:rsidRPr="008777DD">
        <w:rPr>
          <w:rFonts w:ascii="Arial" w:hAnsi="Arial" w:cs="Arial"/>
        </w:rPr>
        <w:t>zile</w:t>
      </w:r>
      <w:proofErr w:type="spellEnd"/>
      <w:r w:rsidRPr="008777DD">
        <w:rPr>
          <w:rFonts w:ascii="Arial" w:hAnsi="Arial" w:cs="Arial"/>
        </w:rPr>
        <w:t xml:space="preserve">, </w:t>
      </w:r>
      <w:proofErr w:type="spellStart"/>
      <w:r w:rsidRPr="008777DD">
        <w:rPr>
          <w:rFonts w:ascii="Arial" w:hAnsi="Arial" w:cs="Arial"/>
        </w:rPr>
        <w:t>în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cazul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nerespectării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obligațiilor</w:t>
      </w:r>
      <w:proofErr w:type="spellEnd"/>
      <w:r w:rsidRPr="008777DD">
        <w:rPr>
          <w:rFonts w:ascii="Arial" w:hAnsi="Arial" w:cs="Arial"/>
        </w:rPr>
        <w:t xml:space="preserve"> contractual</w:t>
      </w:r>
      <w:r w:rsidR="00F83073">
        <w:rPr>
          <w:rFonts w:ascii="Arial" w:hAnsi="Arial" w:cs="Arial"/>
        </w:rPr>
        <w:t xml:space="preserve"> </w:t>
      </w:r>
      <w:r w:rsidRPr="008777DD">
        <w:rPr>
          <w:rFonts w:ascii="Arial" w:hAnsi="Arial" w:cs="Arial"/>
        </w:rPr>
        <w:t>e.</w:t>
      </w:r>
    </w:p>
    <w:p w14:paraId="1FC6E3B9" w14:textId="36BAE9A2" w:rsidR="006C39C9" w:rsidRPr="00204548" w:rsidRDefault="008777DD" w:rsidP="008777DD">
      <w:pPr>
        <w:pStyle w:val="Heading2"/>
        <w:jc w:val="both"/>
        <w:rPr>
          <w:rFonts w:ascii="Arial" w:hAnsi="Arial" w:cs="Arial"/>
          <w:color w:val="auto"/>
          <w:sz w:val="22"/>
          <w:szCs w:val="22"/>
        </w:rPr>
      </w:pPr>
      <w:r w:rsidRPr="00204548">
        <w:rPr>
          <w:rFonts w:ascii="Arial" w:hAnsi="Arial" w:cs="Arial"/>
          <w:color w:val="auto"/>
          <w:sz w:val="22"/>
          <w:szCs w:val="22"/>
        </w:rPr>
        <w:t>16. Dispoziții finale:</w:t>
      </w:r>
    </w:p>
    <w:p w14:paraId="2C1AEC14" w14:textId="77777777" w:rsidR="006C39C9" w:rsidRDefault="00DC114C" w:rsidP="008777DD">
      <w:pPr>
        <w:jc w:val="both"/>
        <w:rPr>
          <w:rFonts w:ascii="Arial" w:hAnsi="Arial" w:cs="Arial"/>
        </w:rPr>
      </w:pPr>
      <w:r w:rsidRPr="008777DD">
        <w:rPr>
          <w:rFonts w:ascii="Arial" w:hAnsi="Arial" w:cs="Arial"/>
        </w:rPr>
        <w:t xml:space="preserve">Contractul este încheiat în două exemplare originale, câte unul pentru fiecare parte. </w:t>
      </w:r>
      <w:proofErr w:type="spellStart"/>
      <w:r w:rsidRPr="008777DD">
        <w:rPr>
          <w:rFonts w:ascii="Arial" w:hAnsi="Arial" w:cs="Arial"/>
        </w:rPr>
        <w:t>Anexele</w:t>
      </w:r>
      <w:proofErr w:type="spellEnd"/>
      <w:r w:rsidRPr="008777DD">
        <w:rPr>
          <w:rFonts w:ascii="Arial" w:hAnsi="Arial" w:cs="Arial"/>
        </w:rPr>
        <w:t xml:space="preserve"> fac </w:t>
      </w:r>
      <w:proofErr w:type="spellStart"/>
      <w:r w:rsidRPr="008777DD">
        <w:rPr>
          <w:rFonts w:ascii="Arial" w:hAnsi="Arial" w:cs="Arial"/>
        </w:rPr>
        <w:t>parte</w:t>
      </w:r>
      <w:proofErr w:type="spellEnd"/>
      <w:r w:rsidRPr="008777DD">
        <w:rPr>
          <w:rFonts w:ascii="Arial" w:hAnsi="Arial" w:cs="Arial"/>
        </w:rPr>
        <w:t xml:space="preserve"> </w:t>
      </w:r>
      <w:proofErr w:type="spellStart"/>
      <w:r w:rsidRPr="008777DD">
        <w:rPr>
          <w:rFonts w:ascii="Arial" w:hAnsi="Arial" w:cs="Arial"/>
        </w:rPr>
        <w:t>integrantă</w:t>
      </w:r>
      <w:proofErr w:type="spellEnd"/>
      <w:r w:rsidRPr="008777DD">
        <w:rPr>
          <w:rFonts w:ascii="Arial" w:hAnsi="Arial" w:cs="Arial"/>
        </w:rPr>
        <w:t xml:space="preserve"> din contract.</w:t>
      </w:r>
    </w:p>
    <w:p w14:paraId="075D2B93" w14:textId="77777777" w:rsidR="00204548" w:rsidRDefault="00204548" w:rsidP="008777DD">
      <w:pPr>
        <w:jc w:val="both"/>
        <w:rPr>
          <w:rFonts w:ascii="Arial" w:hAnsi="Arial" w:cs="Arial"/>
        </w:rPr>
      </w:pPr>
    </w:p>
    <w:p w14:paraId="420658AA" w14:textId="77777777" w:rsidR="00204548" w:rsidRPr="008777DD" w:rsidRDefault="00204548" w:rsidP="008777DD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4913"/>
      </w:tblGrid>
      <w:tr w:rsidR="0058182A" w:rsidRPr="008777DD" w14:paraId="54043D0E" w14:textId="77777777" w:rsidTr="00DC114C">
        <w:tc>
          <w:tcPr>
            <w:tcW w:w="4585" w:type="dxa"/>
          </w:tcPr>
          <w:p w14:paraId="25ADF414" w14:textId="60158751" w:rsidR="0058182A" w:rsidRPr="0050318A" w:rsidRDefault="00DC114C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 xml:space="preserve"> </w:t>
            </w:r>
            <w:proofErr w:type="spellStart"/>
            <w:r w:rsidR="0058182A" w:rsidRPr="0050318A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>Beneficiar</w:t>
            </w:r>
            <w:proofErr w:type="spellEnd"/>
            <w:proofErr w:type="gramStart"/>
            <w:r w:rsidR="00F44CD4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 xml:space="preserve">/ </w:t>
            </w:r>
            <w:r w:rsidR="0058182A" w:rsidRPr="0050318A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 xml:space="preserve"> </w:t>
            </w:r>
            <w:proofErr w:type="spellStart"/>
            <w:r w:rsidR="0058182A" w:rsidRPr="0050318A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>Achizitor</w:t>
            </w:r>
            <w:proofErr w:type="spellEnd"/>
            <w:proofErr w:type="gramEnd"/>
          </w:p>
        </w:tc>
        <w:tc>
          <w:tcPr>
            <w:tcW w:w="4913" w:type="dxa"/>
          </w:tcPr>
          <w:p w14:paraId="1D795D7D" w14:textId="3B641B2C" w:rsidR="0058182A" w:rsidRPr="00204548" w:rsidRDefault="00F44CD4" w:rsidP="008777DD">
            <w:pPr>
              <w:autoSpaceDE w:val="0"/>
              <w:autoSpaceDN w:val="0"/>
              <w:adjustRightInd w:val="0"/>
              <w:ind w:right="-829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         </w:t>
            </w:r>
            <w:r w:rsidR="00DC114C">
              <w:rPr>
                <w:rFonts w:ascii="Arial" w:hAnsi="Arial" w:cs="Arial"/>
                <w:b/>
                <w:lang w:eastAsia="ar-SA"/>
              </w:rPr>
              <w:t xml:space="preserve"> </w:t>
            </w:r>
            <w:proofErr w:type="spellStart"/>
            <w:r w:rsidR="0058182A" w:rsidRPr="00204548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>Furnizor</w:t>
            </w:r>
            <w:proofErr w:type="spellEnd"/>
            <w:proofErr w:type="gramStart"/>
            <w:r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 xml:space="preserve">/ </w:t>
            </w:r>
            <w:r w:rsidR="0058182A" w:rsidRPr="00204548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 xml:space="preserve"> </w:t>
            </w:r>
            <w:proofErr w:type="spellStart"/>
            <w:r w:rsidR="0058182A" w:rsidRPr="00204548">
              <w:rPr>
                <w:rFonts w:ascii="Arial" w:hAnsi="Arial" w:cs="Arial"/>
                <w:b/>
                <w:i/>
                <w:iCs/>
                <w:color w:val="0070C0"/>
                <w:lang w:eastAsia="ar-SA"/>
              </w:rPr>
              <w:t>Prestator</w:t>
            </w:r>
            <w:proofErr w:type="spellEnd"/>
            <w:proofErr w:type="gramEnd"/>
          </w:p>
        </w:tc>
      </w:tr>
      <w:tr w:rsidR="0058182A" w:rsidRPr="008777DD" w14:paraId="697C507B" w14:textId="77777777" w:rsidTr="00DC114C">
        <w:tc>
          <w:tcPr>
            <w:tcW w:w="4585" w:type="dxa"/>
          </w:tcPr>
          <w:p w14:paraId="44BE8F8F" w14:textId="0D012A33" w:rsidR="0058182A" w:rsidRPr="008777DD" w:rsidRDefault="0058182A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13" w:type="dxa"/>
          </w:tcPr>
          <w:p w14:paraId="5D964906" w14:textId="6C7A97FE" w:rsidR="0058182A" w:rsidRPr="008777DD" w:rsidRDefault="0058182A" w:rsidP="008777DD">
            <w:pPr>
              <w:suppressAutoHyphens/>
              <w:ind w:left="5760" w:hanging="5712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8182A" w:rsidRPr="008777DD" w14:paraId="13416BB9" w14:textId="77777777" w:rsidTr="00DC114C">
        <w:tc>
          <w:tcPr>
            <w:tcW w:w="4585" w:type="dxa"/>
          </w:tcPr>
          <w:p w14:paraId="61286EB3" w14:textId="77777777" w:rsidR="0058182A" w:rsidRPr="008777DD" w:rsidRDefault="0058182A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13" w:type="dxa"/>
          </w:tcPr>
          <w:p w14:paraId="672BB812" w14:textId="77777777" w:rsidR="0058182A" w:rsidRPr="008777DD" w:rsidRDefault="0058182A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8182A" w:rsidRPr="008777DD" w14:paraId="5809AD5D" w14:textId="77777777" w:rsidTr="00DC114C">
        <w:tc>
          <w:tcPr>
            <w:tcW w:w="4585" w:type="dxa"/>
          </w:tcPr>
          <w:p w14:paraId="4FCE623C" w14:textId="7B216303" w:rsidR="0058182A" w:rsidRPr="008777DD" w:rsidRDefault="00F44CD4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    </w:t>
            </w:r>
            <w:r w:rsidR="00DC114C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="0058182A" w:rsidRPr="008777DD">
              <w:rPr>
                <w:rFonts w:ascii="Arial" w:hAnsi="Arial" w:cs="Arial"/>
                <w:b/>
                <w:lang w:eastAsia="ar-SA"/>
              </w:rPr>
              <w:t>Administ</w:t>
            </w:r>
            <w:r w:rsidR="008777DD" w:rsidRPr="008777DD">
              <w:rPr>
                <w:rFonts w:ascii="Arial" w:hAnsi="Arial" w:cs="Arial"/>
                <w:b/>
                <w:lang w:eastAsia="ar-SA"/>
              </w:rPr>
              <w:t>rator</w:t>
            </w:r>
          </w:p>
        </w:tc>
        <w:tc>
          <w:tcPr>
            <w:tcW w:w="4913" w:type="dxa"/>
          </w:tcPr>
          <w:p w14:paraId="3B9B8352" w14:textId="7C52ABE9" w:rsidR="0058182A" w:rsidRPr="008777DD" w:rsidRDefault="00F44CD4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            </w:t>
            </w:r>
            <w:r w:rsidR="0058182A" w:rsidRPr="008777DD">
              <w:rPr>
                <w:rFonts w:ascii="Arial" w:hAnsi="Arial" w:cs="Arial"/>
                <w:b/>
                <w:lang w:eastAsia="ar-SA"/>
              </w:rPr>
              <w:t xml:space="preserve"> Administrator</w:t>
            </w:r>
          </w:p>
        </w:tc>
      </w:tr>
      <w:tr w:rsidR="0058182A" w:rsidRPr="008777DD" w14:paraId="3F1B34DB" w14:textId="77777777" w:rsidTr="00DC114C">
        <w:trPr>
          <w:trHeight w:val="108"/>
        </w:trPr>
        <w:tc>
          <w:tcPr>
            <w:tcW w:w="4585" w:type="dxa"/>
          </w:tcPr>
          <w:p w14:paraId="064CBB0E" w14:textId="7DBC2BA0" w:rsidR="0058182A" w:rsidRPr="008777DD" w:rsidRDefault="0058182A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4913" w:type="dxa"/>
          </w:tcPr>
          <w:p w14:paraId="48B0BBA3" w14:textId="6F4CC049" w:rsidR="0058182A" w:rsidRPr="008777DD" w:rsidRDefault="0058182A" w:rsidP="008777DD">
            <w:pPr>
              <w:autoSpaceDE w:val="0"/>
              <w:autoSpaceDN w:val="0"/>
              <w:adjustRightInd w:val="0"/>
              <w:ind w:right="23"/>
              <w:jc w:val="both"/>
              <w:rPr>
                <w:rFonts w:ascii="Arial" w:hAnsi="Arial" w:cs="Arial"/>
                <w:b/>
                <w:lang w:eastAsia="ar-SA"/>
              </w:rPr>
            </w:pPr>
            <w:r w:rsidRPr="008777DD">
              <w:rPr>
                <w:rFonts w:ascii="Arial" w:hAnsi="Arial" w:cs="Arial"/>
                <w:b/>
                <w:snapToGrid w:val="0"/>
              </w:rPr>
              <w:t xml:space="preserve"> </w:t>
            </w:r>
          </w:p>
        </w:tc>
      </w:tr>
    </w:tbl>
    <w:p w14:paraId="5A68D807" w14:textId="56AF13A9" w:rsidR="006C39C9" w:rsidRPr="008777DD" w:rsidRDefault="006C39C9" w:rsidP="008777DD">
      <w:pPr>
        <w:jc w:val="both"/>
        <w:rPr>
          <w:rFonts w:ascii="Arial" w:hAnsi="Arial" w:cs="Arial"/>
        </w:rPr>
      </w:pPr>
    </w:p>
    <w:sectPr w:rsidR="006C39C9" w:rsidRPr="008777DD" w:rsidSect="00DC114C"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3640856">
    <w:abstractNumId w:val="8"/>
  </w:num>
  <w:num w:numId="2" w16cid:durableId="478307859">
    <w:abstractNumId w:val="6"/>
  </w:num>
  <w:num w:numId="3" w16cid:durableId="1779444637">
    <w:abstractNumId w:val="5"/>
  </w:num>
  <w:num w:numId="4" w16cid:durableId="373778655">
    <w:abstractNumId w:val="4"/>
  </w:num>
  <w:num w:numId="5" w16cid:durableId="199974258">
    <w:abstractNumId w:val="7"/>
  </w:num>
  <w:num w:numId="6" w16cid:durableId="1392997925">
    <w:abstractNumId w:val="3"/>
  </w:num>
  <w:num w:numId="7" w16cid:durableId="2018578872">
    <w:abstractNumId w:val="2"/>
  </w:num>
  <w:num w:numId="8" w16cid:durableId="1206059859">
    <w:abstractNumId w:val="1"/>
  </w:num>
  <w:num w:numId="9" w16cid:durableId="1423573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5AC"/>
    <w:rsid w:val="00034616"/>
    <w:rsid w:val="00053213"/>
    <w:rsid w:val="0006063C"/>
    <w:rsid w:val="000674FC"/>
    <w:rsid w:val="0015074B"/>
    <w:rsid w:val="001C52F2"/>
    <w:rsid w:val="00204548"/>
    <w:rsid w:val="0029639D"/>
    <w:rsid w:val="00326F90"/>
    <w:rsid w:val="0033156B"/>
    <w:rsid w:val="003B555C"/>
    <w:rsid w:val="00464539"/>
    <w:rsid w:val="00473431"/>
    <w:rsid w:val="00497133"/>
    <w:rsid w:val="004B5EAB"/>
    <w:rsid w:val="004C028A"/>
    <w:rsid w:val="004F54D8"/>
    <w:rsid w:val="004F703A"/>
    <w:rsid w:val="0050318A"/>
    <w:rsid w:val="005442D8"/>
    <w:rsid w:val="005722C2"/>
    <w:rsid w:val="0058182A"/>
    <w:rsid w:val="005E4096"/>
    <w:rsid w:val="006A7733"/>
    <w:rsid w:val="006C39C9"/>
    <w:rsid w:val="006F06DF"/>
    <w:rsid w:val="007112C2"/>
    <w:rsid w:val="008209A9"/>
    <w:rsid w:val="00871B8D"/>
    <w:rsid w:val="00876852"/>
    <w:rsid w:val="008777DD"/>
    <w:rsid w:val="008868F8"/>
    <w:rsid w:val="009B56A6"/>
    <w:rsid w:val="00A339F2"/>
    <w:rsid w:val="00AA1D8D"/>
    <w:rsid w:val="00AE5082"/>
    <w:rsid w:val="00B47730"/>
    <w:rsid w:val="00B6388E"/>
    <w:rsid w:val="00B74767"/>
    <w:rsid w:val="00BD7542"/>
    <w:rsid w:val="00BF0266"/>
    <w:rsid w:val="00C41FBF"/>
    <w:rsid w:val="00C61953"/>
    <w:rsid w:val="00C82FA2"/>
    <w:rsid w:val="00C85E15"/>
    <w:rsid w:val="00CB0664"/>
    <w:rsid w:val="00D52BE7"/>
    <w:rsid w:val="00DC114C"/>
    <w:rsid w:val="00E05B70"/>
    <w:rsid w:val="00EC7DE7"/>
    <w:rsid w:val="00F06F98"/>
    <w:rsid w:val="00F44CD4"/>
    <w:rsid w:val="00F830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09CA3"/>
  <w14:defaultImageDpi w14:val="300"/>
  <w15:docId w15:val="{2C07FEEE-0D8B-4441-8D39-2CBE6391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nhideWhenUsed/>
    <w:rsid w:val="00871B8D"/>
    <w:rPr>
      <w:color w:val="0000FF"/>
      <w:u w:val="single"/>
    </w:rPr>
  </w:style>
  <w:style w:type="character" w:customStyle="1" w:styleId="ln2tparagraf">
    <w:name w:val="ln2tparagraf"/>
    <w:basedOn w:val="DefaultParagraphFont"/>
    <w:rsid w:val="00871B8D"/>
  </w:style>
  <w:style w:type="character" w:customStyle="1" w:styleId="yiv2198239453">
    <w:name w:val="yiv2198239453"/>
    <w:basedOn w:val="DefaultParagraphFont"/>
    <w:rsid w:val="00871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ffice@aevb.ro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EA4AC3-79EF-424E-A70B-5EE409658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CF3C9-4642-4F01-A5D7-FB53F42C02BE}"/>
</file>

<file path=customXml/itemProps3.xml><?xml version="1.0" encoding="utf-8"?>
<ds:datastoreItem xmlns:ds="http://schemas.openxmlformats.org/officeDocument/2006/customXml" ds:itemID="{725C3FB7-C752-4E60-9237-DB6C1EFE12E5}"/>
</file>

<file path=customXml/itemProps4.xml><?xml version="1.0" encoding="utf-8"?>
<ds:datastoreItem xmlns:ds="http://schemas.openxmlformats.org/officeDocument/2006/customXml" ds:itemID="{C8949B4C-9B46-4EBA-88B6-E8E11EC2E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1192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 Mihaela ALEXANDRU</cp:lastModifiedBy>
  <cp:revision>44</cp:revision>
  <dcterms:created xsi:type="dcterms:W3CDTF">2025-08-21T06:44:00Z</dcterms:created>
  <dcterms:modified xsi:type="dcterms:W3CDTF">2025-09-23T13:41:00Z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</Properties>
</file>